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9EE" w:rsidRPr="009D43A3" w:rsidRDefault="00C637E1" w:rsidP="00A049EE">
      <w:pPr>
        <w:rPr>
          <w:rFonts w:ascii="Cambria" w:hAnsi="Cambria" w:cs="Calibri"/>
          <w:b/>
          <w:sz w:val="22"/>
          <w:szCs w:val="22"/>
        </w:rPr>
      </w:pPr>
      <w:r w:rsidRPr="009D43A3">
        <w:rPr>
          <w:rFonts w:ascii="Cambria" w:hAnsi="Cambria" w:cs="Calibri"/>
          <w:b/>
          <w:sz w:val="22"/>
          <w:szCs w:val="22"/>
        </w:rPr>
        <w:t xml:space="preserve">Załącznik nr </w:t>
      </w:r>
      <w:r w:rsidR="004E062E" w:rsidRPr="009D43A3">
        <w:rPr>
          <w:rFonts w:ascii="Cambria" w:hAnsi="Cambria" w:cs="Calibri"/>
          <w:b/>
          <w:sz w:val="22"/>
          <w:szCs w:val="22"/>
        </w:rPr>
        <w:t>4</w:t>
      </w:r>
      <w:r w:rsidR="00471A90" w:rsidRPr="009D43A3">
        <w:rPr>
          <w:rFonts w:ascii="Cambria" w:hAnsi="Cambria" w:cs="Calibri"/>
          <w:b/>
          <w:sz w:val="22"/>
          <w:szCs w:val="22"/>
        </w:rPr>
        <w:t xml:space="preserve"> do SWZ</w:t>
      </w:r>
      <w:r w:rsidR="00A049EE" w:rsidRPr="009D43A3">
        <w:rPr>
          <w:rFonts w:ascii="Cambria" w:hAnsi="Cambria" w:cs="Calibri"/>
          <w:b/>
          <w:sz w:val="22"/>
          <w:szCs w:val="22"/>
        </w:rPr>
        <w:t xml:space="preserve"> </w:t>
      </w:r>
    </w:p>
    <w:p w:rsidR="00A049EE" w:rsidRPr="009D43A3" w:rsidRDefault="00C243C7" w:rsidP="00A049EE">
      <w:pPr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DZ.271.</w:t>
      </w:r>
      <w:r w:rsidR="009F16A0">
        <w:rPr>
          <w:rFonts w:ascii="Cambria" w:hAnsi="Cambria" w:cs="Calibri"/>
          <w:b/>
          <w:sz w:val="22"/>
          <w:szCs w:val="22"/>
        </w:rPr>
        <w:t>115.</w:t>
      </w:r>
      <w:r w:rsidR="00A049EE" w:rsidRPr="009D43A3">
        <w:rPr>
          <w:rFonts w:ascii="Cambria" w:hAnsi="Cambria" w:cs="Calibri"/>
          <w:b/>
          <w:sz w:val="22"/>
          <w:szCs w:val="22"/>
        </w:rPr>
        <w:t>2025</w:t>
      </w:r>
    </w:p>
    <w:p w:rsidR="00C15CA0" w:rsidRPr="009D43A3" w:rsidRDefault="00C15CA0" w:rsidP="00551C10">
      <w:pPr>
        <w:spacing w:line="360" w:lineRule="auto"/>
        <w:rPr>
          <w:rFonts w:ascii="Cambria" w:hAnsi="Cambria" w:cs="Arial"/>
          <w:b/>
          <w:spacing w:val="4"/>
          <w:sz w:val="22"/>
          <w:szCs w:val="22"/>
        </w:rPr>
      </w:pPr>
    </w:p>
    <w:p w:rsidR="00EE61BF" w:rsidRPr="009D43A3" w:rsidRDefault="00775335" w:rsidP="00551C10">
      <w:pPr>
        <w:spacing w:line="360" w:lineRule="auto"/>
        <w:rPr>
          <w:rFonts w:ascii="Cambria" w:hAnsi="Cambria" w:cs="Arial"/>
          <w:b/>
          <w:spacing w:val="4"/>
          <w:sz w:val="22"/>
          <w:szCs w:val="22"/>
        </w:rPr>
      </w:pPr>
      <w:r w:rsidRPr="009D43A3">
        <w:rPr>
          <w:rFonts w:ascii="Cambria" w:hAnsi="Cambria" w:cs="Arial"/>
          <w:b/>
          <w:spacing w:val="4"/>
          <w:sz w:val="22"/>
          <w:szCs w:val="22"/>
        </w:rPr>
        <w:t xml:space="preserve">Formularz ofertowo </w:t>
      </w:r>
      <w:r w:rsidR="00EE61BF" w:rsidRPr="009D43A3">
        <w:rPr>
          <w:rFonts w:ascii="Cambria" w:hAnsi="Cambria" w:cs="Arial"/>
          <w:b/>
          <w:spacing w:val="4"/>
          <w:sz w:val="22"/>
          <w:szCs w:val="22"/>
        </w:rPr>
        <w:t>–</w:t>
      </w:r>
      <w:r w:rsidRPr="009D43A3">
        <w:rPr>
          <w:rFonts w:ascii="Cambria" w:hAnsi="Cambria" w:cs="Arial"/>
          <w:b/>
          <w:spacing w:val="4"/>
          <w:sz w:val="22"/>
          <w:szCs w:val="22"/>
        </w:rPr>
        <w:t xml:space="preserve"> cenowy</w:t>
      </w:r>
    </w:p>
    <w:p w:rsidR="00BF1E86" w:rsidRPr="009D43A3" w:rsidRDefault="00BF1E86" w:rsidP="00551C10">
      <w:pPr>
        <w:spacing w:line="360" w:lineRule="auto"/>
        <w:rPr>
          <w:rFonts w:ascii="Cambria" w:hAnsi="Cambria" w:cs="Arial"/>
          <w:b/>
          <w:bCs/>
          <w:sz w:val="22"/>
          <w:szCs w:val="22"/>
        </w:rPr>
      </w:pPr>
    </w:p>
    <w:p w:rsidR="00B829D7" w:rsidRPr="009D43A3" w:rsidRDefault="00EE61BF" w:rsidP="00551C10">
      <w:pPr>
        <w:spacing w:line="360" w:lineRule="auto"/>
        <w:rPr>
          <w:rFonts w:ascii="Cambria" w:hAnsi="Cambria" w:cs="Arial"/>
          <w:spacing w:val="4"/>
          <w:sz w:val="22"/>
          <w:szCs w:val="22"/>
        </w:rPr>
      </w:pPr>
      <w:r w:rsidRPr="009D43A3">
        <w:rPr>
          <w:rFonts w:ascii="Cambria" w:hAnsi="Cambria" w:cs="Arial"/>
          <w:spacing w:val="4"/>
          <w:sz w:val="22"/>
          <w:szCs w:val="22"/>
        </w:rPr>
        <w:t>Pełna nazwa Wykonawcy: ………………………………………………………………………………………………………………………..………....</w:t>
      </w:r>
    </w:p>
    <w:p w:rsidR="00136B79" w:rsidRPr="009D43A3" w:rsidRDefault="00EE61BF" w:rsidP="00551C10">
      <w:pPr>
        <w:spacing w:line="360" w:lineRule="auto"/>
        <w:rPr>
          <w:rFonts w:ascii="Cambria" w:hAnsi="Cambria" w:cs="Arial"/>
          <w:spacing w:val="4"/>
          <w:sz w:val="22"/>
          <w:szCs w:val="22"/>
        </w:rPr>
      </w:pPr>
      <w:proofErr w:type="gramStart"/>
      <w:r w:rsidRPr="009D43A3">
        <w:rPr>
          <w:rFonts w:ascii="Cambria" w:hAnsi="Cambria" w:cs="Arial"/>
          <w:spacing w:val="4"/>
          <w:sz w:val="22"/>
          <w:szCs w:val="22"/>
        </w:rPr>
        <w:t>adres</w:t>
      </w:r>
      <w:proofErr w:type="gramEnd"/>
      <w:r w:rsidRPr="009D43A3">
        <w:rPr>
          <w:rFonts w:ascii="Cambria" w:hAnsi="Cambria" w:cs="Arial"/>
          <w:spacing w:val="4"/>
          <w:sz w:val="22"/>
          <w:szCs w:val="22"/>
        </w:rPr>
        <w:t xml:space="preserve"> Wykonawcy: …………………………………………………………………</w:t>
      </w:r>
      <w:r w:rsidR="009D43A3">
        <w:rPr>
          <w:rFonts w:ascii="Cambria" w:hAnsi="Cambria" w:cs="Arial"/>
          <w:spacing w:val="4"/>
          <w:sz w:val="22"/>
          <w:szCs w:val="22"/>
        </w:rPr>
        <w:t>…………………………………………………………………</w:t>
      </w:r>
    </w:p>
    <w:p w:rsidR="009C7DAB" w:rsidRPr="009D43A3" w:rsidRDefault="00485C4C" w:rsidP="00551C10">
      <w:pPr>
        <w:spacing w:line="360" w:lineRule="auto"/>
        <w:rPr>
          <w:rFonts w:ascii="Cambria" w:hAnsi="Cambria" w:cs="Arial"/>
          <w:spacing w:val="4"/>
          <w:sz w:val="22"/>
          <w:szCs w:val="22"/>
        </w:rPr>
      </w:pPr>
      <w:proofErr w:type="gramStart"/>
      <w:r w:rsidRPr="009D43A3">
        <w:rPr>
          <w:rFonts w:ascii="Cambria" w:hAnsi="Cambria" w:cs="Arial"/>
          <w:spacing w:val="4"/>
          <w:sz w:val="22"/>
          <w:szCs w:val="22"/>
        </w:rPr>
        <w:t>tel</w:t>
      </w:r>
      <w:proofErr w:type="gramEnd"/>
      <w:r w:rsidRPr="009D43A3">
        <w:rPr>
          <w:rFonts w:ascii="Cambria" w:hAnsi="Cambria" w:cs="Arial"/>
          <w:spacing w:val="4"/>
          <w:sz w:val="22"/>
          <w:szCs w:val="22"/>
        </w:rPr>
        <w:t>.</w:t>
      </w:r>
      <w:r w:rsidR="008A02A8" w:rsidRPr="009D43A3">
        <w:rPr>
          <w:rFonts w:ascii="Cambria" w:hAnsi="Cambria" w:cs="Arial"/>
          <w:spacing w:val="4"/>
          <w:sz w:val="22"/>
          <w:szCs w:val="22"/>
        </w:rPr>
        <w:t xml:space="preserve"> </w:t>
      </w:r>
      <w:r w:rsidR="008441AF" w:rsidRPr="009D43A3">
        <w:rPr>
          <w:rFonts w:ascii="Cambria" w:hAnsi="Cambria" w:cs="Arial"/>
          <w:spacing w:val="4"/>
          <w:sz w:val="22"/>
          <w:szCs w:val="22"/>
        </w:rPr>
        <w:t>…………………………………….</w:t>
      </w:r>
    </w:p>
    <w:p w:rsidR="009D43A3" w:rsidRDefault="009D43A3" w:rsidP="00B06374">
      <w:pPr>
        <w:ind w:right="5954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NIP ………………………………………</w:t>
      </w:r>
    </w:p>
    <w:p w:rsidR="009634AC" w:rsidRPr="009634AC" w:rsidRDefault="009634AC" w:rsidP="00B06374">
      <w:pPr>
        <w:ind w:right="5954"/>
        <w:rPr>
          <w:rFonts w:ascii="Cambria" w:hAnsi="Cambria" w:cs="Calibri"/>
          <w:sz w:val="22"/>
          <w:szCs w:val="22"/>
        </w:rPr>
      </w:pPr>
    </w:p>
    <w:p w:rsidR="009F16A0" w:rsidRPr="009634AC" w:rsidRDefault="009F16A0" w:rsidP="00B06374">
      <w:pPr>
        <w:ind w:right="5954"/>
        <w:rPr>
          <w:rFonts w:ascii="Cambria" w:hAnsi="Cambria" w:cs="Calibri"/>
          <w:sz w:val="22"/>
          <w:szCs w:val="22"/>
          <w:highlight w:val="yellow"/>
          <w:u w:val="single"/>
        </w:rPr>
      </w:pPr>
    </w:p>
    <w:p w:rsidR="009634AC" w:rsidRPr="009634AC" w:rsidRDefault="009634AC" w:rsidP="00B06374">
      <w:pPr>
        <w:ind w:right="5954"/>
        <w:rPr>
          <w:rFonts w:ascii="Cambria" w:hAnsi="Cambria" w:cs="Calibri"/>
          <w:b/>
          <w:sz w:val="22"/>
          <w:szCs w:val="22"/>
          <w:u w:val="single"/>
        </w:rPr>
      </w:pPr>
      <w:r w:rsidRPr="009634AC">
        <w:rPr>
          <w:rFonts w:ascii="Cambria" w:hAnsi="Cambria" w:cs="Calibri"/>
          <w:b/>
          <w:sz w:val="22"/>
          <w:szCs w:val="22"/>
          <w:u w:val="single"/>
        </w:rPr>
        <w:t>Pakiet/część numer 1</w:t>
      </w:r>
    </w:p>
    <w:p w:rsidR="009634AC" w:rsidRPr="009634AC" w:rsidRDefault="009634AC" w:rsidP="00B06374">
      <w:pPr>
        <w:ind w:right="5954"/>
        <w:rPr>
          <w:rFonts w:ascii="Cambria" w:hAnsi="Cambria" w:cs="Calibri"/>
          <w:b/>
          <w:sz w:val="22"/>
          <w:szCs w:val="22"/>
          <w:highlight w:val="yellow"/>
        </w:rPr>
      </w:pPr>
    </w:p>
    <w:tbl>
      <w:tblPr>
        <w:tblW w:w="48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5"/>
        <w:gridCol w:w="2208"/>
      </w:tblGrid>
      <w:tr w:rsidR="009F16A0" w:rsidRPr="00C243C7" w:rsidTr="009F16A0">
        <w:trPr>
          <w:trHeight w:val="599"/>
        </w:trPr>
        <w:tc>
          <w:tcPr>
            <w:tcW w:w="3847" w:type="pct"/>
            <w:shd w:val="clear" w:color="auto" w:fill="D9D9D9"/>
            <w:vAlign w:val="center"/>
            <w:hideMark/>
          </w:tcPr>
          <w:p w:rsidR="009F16A0" w:rsidRPr="009F16A0" w:rsidRDefault="009F16A0" w:rsidP="00EE79D5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Nazwa </w:t>
            </w:r>
            <w:r>
              <w:rPr>
                <w:rFonts w:ascii="Cambria" w:hAnsi="Cambria" w:cs="Calibri"/>
                <w:b/>
                <w:bCs/>
                <w:sz w:val="22"/>
                <w:szCs w:val="22"/>
              </w:rPr>
              <w:t>zadania/pakietu</w:t>
            </w:r>
          </w:p>
          <w:p w:rsidR="009F16A0" w:rsidRPr="009F16A0" w:rsidRDefault="009F16A0" w:rsidP="00EE79D5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D9D9D9"/>
            <w:vAlign w:val="center"/>
          </w:tcPr>
          <w:p w:rsidR="009F16A0" w:rsidRDefault="009F16A0" w:rsidP="00EE79D5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>CENA</w:t>
            </w:r>
          </w:p>
          <w:p w:rsidR="009F16A0" w:rsidRPr="009F16A0" w:rsidRDefault="009F16A0" w:rsidP="00EE79D5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 (z VAT, zł)</w:t>
            </w:r>
          </w:p>
          <w:p w:rsidR="009F16A0" w:rsidRPr="009F16A0" w:rsidRDefault="009F16A0" w:rsidP="00EE79D5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9F16A0" w:rsidRPr="00C243C7" w:rsidTr="009F16A0">
        <w:trPr>
          <w:trHeight w:val="722"/>
        </w:trPr>
        <w:tc>
          <w:tcPr>
            <w:tcW w:w="3847" w:type="pct"/>
            <w:shd w:val="clear" w:color="FFFFCC" w:fill="FFFFFF"/>
            <w:vAlign w:val="center"/>
          </w:tcPr>
          <w:p w:rsidR="009F16A0" w:rsidRDefault="009F16A0" w:rsidP="009F16A0">
            <w:pPr>
              <w:spacing w:line="360" w:lineRule="auto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 xml:space="preserve">Przebudowa maszynowni pomp próżni medycznej w pawilonie M1 </w:t>
            </w:r>
          </w:p>
          <w:p w:rsidR="009F16A0" w:rsidRPr="009F16A0" w:rsidRDefault="009F16A0" w:rsidP="009F16A0">
            <w:pPr>
              <w:spacing w:line="360" w:lineRule="auto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sz w:val="22"/>
                <w:szCs w:val="22"/>
              </w:rPr>
              <w:t>(zadanie nr II)</w:t>
            </w:r>
          </w:p>
        </w:tc>
        <w:tc>
          <w:tcPr>
            <w:tcW w:w="1153" w:type="pct"/>
            <w:shd w:val="clear" w:color="FFFFCC" w:fill="FFFFFF"/>
            <w:vAlign w:val="center"/>
          </w:tcPr>
          <w:p w:rsidR="009F16A0" w:rsidRPr="009F16A0" w:rsidRDefault="009F16A0" w:rsidP="00EE79D5">
            <w:pPr>
              <w:jc w:val="right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</w:tbl>
    <w:p w:rsidR="00E446B5" w:rsidRPr="00E446B5" w:rsidRDefault="00E446B5" w:rsidP="00E446B5">
      <w:pPr>
        <w:widowControl w:val="0"/>
        <w:suppressAutoHyphens/>
        <w:spacing w:line="360" w:lineRule="auto"/>
        <w:rPr>
          <w:rFonts w:ascii="Cambria" w:hAnsi="Cambria"/>
          <w:i/>
          <w:sz w:val="20"/>
          <w:szCs w:val="22"/>
          <w:lang w:eastAsia="en-US"/>
        </w:rPr>
      </w:pPr>
    </w:p>
    <w:p w:rsidR="00E446B5" w:rsidRDefault="00E446B5" w:rsidP="00E446B5">
      <w:pPr>
        <w:widowControl w:val="0"/>
        <w:jc w:val="both"/>
        <w:textAlignment w:val="baseline"/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</w:pPr>
      <w:r w:rsidRPr="00E446B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>Poniżej proszę określić deklarowany okres gwarancji na wykonane roboty oraz zamontowane urządzenia</w:t>
      </w:r>
      <w:r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 i materiały</w:t>
      </w:r>
      <w:r w:rsidRPr="00E446B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: </w:t>
      </w:r>
    </w:p>
    <w:p w:rsidR="00E446B5" w:rsidRPr="00E446B5" w:rsidRDefault="00E446B5" w:rsidP="00E446B5">
      <w:pPr>
        <w:widowControl w:val="0"/>
        <w:jc w:val="both"/>
        <w:textAlignment w:val="baseline"/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</w:pPr>
    </w:p>
    <w:p w:rsidR="00E446B5" w:rsidRPr="00E446B5" w:rsidRDefault="00E446B5" w:rsidP="00E446B5">
      <w:pPr>
        <w:widowControl w:val="0"/>
        <w:ind w:left="502"/>
        <w:jc w:val="both"/>
        <w:textAlignment w:val="baseline"/>
        <w:rPr>
          <w:rFonts w:ascii="Cambria" w:eastAsia="SimSun" w:hAnsi="Cambria" w:cs="Verdana"/>
          <w:kern w:val="1"/>
          <w:sz w:val="22"/>
          <w:szCs w:val="22"/>
          <w:lang w:eastAsia="hi-IN" w:bidi="hi-IN"/>
        </w:rPr>
      </w:pPr>
    </w:p>
    <w:p w:rsidR="00E446B5" w:rsidRPr="00E446B5" w:rsidRDefault="00E446B5" w:rsidP="00E446B5">
      <w:pPr>
        <w:widowControl w:val="0"/>
        <w:ind w:left="720"/>
        <w:jc w:val="both"/>
        <w:textAlignment w:val="baseline"/>
        <w:rPr>
          <w:rFonts w:ascii="Cambria" w:hAnsi="Cambria"/>
          <w:sz w:val="22"/>
          <w:szCs w:val="22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109258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60</w:t>
      </w:r>
      <w:r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miesięcy – 0 pkt;</w:t>
      </w:r>
    </w:p>
    <w:p w:rsidR="00E446B5" w:rsidRPr="00E446B5" w:rsidRDefault="00E446B5" w:rsidP="00E446B5">
      <w:pPr>
        <w:widowControl w:val="0"/>
        <w:ind w:left="720"/>
        <w:jc w:val="both"/>
        <w:textAlignment w:val="baseline"/>
        <w:rPr>
          <w:rFonts w:ascii="Cambria" w:eastAsia="Calibri" w:hAnsi="Cambria"/>
          <w:bCs/>
          <w:kern w:val="2"/>
          <w:sz w:val="22"/>
          <w:szCs w:val="22"/>
          <w:lang w:eastAsia="hi-IN" w:bidi="hi-IN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14703223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72</w:t>
      </w:r>
      <w:r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miesiąc</w:t>
      </w:r>
      <w:r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e</w:t>
      </w:r>
      <w:r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– 20 pkt;</w:t>
      </w:r>
    </w:p>
    <w:p w:rsidR="00E446B5" w:rsidRPr="00E446B5" w:rsidRDefault="00E446B5" w:rsidP="00E446B5">
      <w:pPr>
        <w:widowControl w:val="0"/>
        <w:ind w:left="720"/>
        <w:jc w:val="both"/>
        <w:textAlignment w:val="baseline"/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1981413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84</w:t>
      </w:r>
      <w:r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miesiąc</w:t>
      </w:r>
      <w:r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e</w:t>
      </w:r>
      <w:r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– 40 pkt. </w:t>
      </w:r>
    </w:p>
    <w:p w:rsidR="00E446B5" w:rsidRDefault="00E446B5" w:rsidP="00E446B5">
      <w:pPr>
        <w:widowControl w:val="0"/>
        <w:ind w:left="720"/>
        <w:jc w:val="both"/>
        <w:textAlignment w:val="baseline"/>
        <w:rPr>
          <w:rFonts w:ascii="Cambria" w:hAnsi="Cambria"/>
          <w:sz w:val="22"/>
          <w:szCs w:val="22"/>
        </w:rPr>
      </w:pPr>
    </w:p>
    <w:p w:rsidR="00E446B5" w:rsidRPr="00E446B5" w:rsidRDefault="00E446B5" w:rsidP="00E446B5">
      <w:pPr>
        <w:widowControl w:val="0"/>
        <w:ind w:left="720"/>
        <w:jc w:val="both"/>
        <w:textAlignment w:val="baseline"/>
        <w:rPr>
          <w:rFonts w:ascii="Cambria" w:hAnsi="Cambria"/>
          <w:sz w:val="22"/>
          <w:szCs w:val="22"/>
        </w:rPr>
      </w:pPr>
    </w:p>
    <w:p w:rsidR="00E446B5" w:rsidRP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  <w:r w:rsidRPr="00E446B5">
        <w:rPr>
          <w:rFonts w:ascii="Cambria" w:eastAsia="SimSun" w:hAnsi="Cambria" w:cs="Verdana"/>
          <w:color w:val="000000"/>
          <w:sz w:val="22"/>
          <w:szCs w:val="22"/>
        </w:rPr>
        <w:t>Zamawiający żąda pod rygorem odrzucenia oferty określenia deklarowanego okresu gwarancji na wykonane roboty oraz zamontowane urządzenia</w:t>
      </w:r>
      <w:r w:rsidRPr="00E446B5">
        <w:rPr>
          <w:rFonts w:ascii="Cambria" w:eastAsia="SimSun" w:hAnsi="Cambria" w:cs="Verdana"/>
          <w:bCs/>
          <w:color w:val="000000"/>
          <w:sz w:val="22"/>
          <w:szCs w:val="22"/>
        </w:rPr>
        <w:t xml:space="preserve"> 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(punktacja w </w:t>
      </w:r>
      <w:r w:rsidRPr="00E446B5">
        <w:rPr>
          <w:rFonts w:ascii="Cambria" w:eastAsia="SimSun" w:hAnsi="Cambria" w:cs="Verdana"/>
          <w:bCs/>
          <w:color w:val="000000"/>
          <w:sz w:val="22"/>
          <w:szCs w:val="22"/>
        </w:rPr>
        <w:t>pkt. 21 SWZ)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. </w:t>
      </w:r>
    </w:p>
    <w:p w:rsidR="00E446B5" w:rsidRP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  <w:r w:rsidRPr="00E446B5">
        <w:rPr>
          <w:rFonts w:ascii="Cambria" w:eastAsia="SimSun" w:hAnsi="Cambria" w:cs="Verdana"/>
          <w:color w:val="000000"/>
          <w:sz w:val="22"/>
          <w:szCs w:val="22"/>
        </w:rPr>
        <w:t>Okres gwarancji na wykonane roboty oraz zamontowane urządzenia i materiały liczony będzie od dnia odbioru końcowego całego przedmiotu umowy.</w:t>
      </w: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E446B5" w:rsidRDefault="00E446B5" w:rsidP="00E446B5">
      <w:pPr>
        <w:spacing w:line="360" w:lineRule="auto"/>
        <w:rPr>
          <w:rFonts w:ascii="Cambria" w:hAnsi="Cambria" w:cs="Calibri"/>
          <w:bCs/>
          <w:sz w:val="22"/>
          <w:szCs w:val="22"/>
        </w:rPr>
      </w:pPr>
      <w:r w:rsidRPr="009D43A3">
        <w:rPr>
          <w:rFonts w:ascii="Cambria" w:hAnsi="Cambria" w:cs="Calibri"/>
          <w:b/>
          <w:bCs/>
          <w:sz w:val="22"/>
          <w:szCs w:val="22"/>
        </w:rPr>
        <w:lastRenderedPageBreak/>
        <w:t>Uwaga:</w:t>
      </w:r>
      <w:r w:rsidRPr="009D43A3">
        <w:rPr>
          <w:rFonts w:ascii="Cambria" w:hAnsi="Cambria" w:cs="Calibri"/>
          <w:bCs/>
          <w:sz w:val="22"/>
          <w:szCs w:val="22"/>
        </w:rPr>
        <w:t xml:space="preserve"> Zamawiający żąda wskazania przez wykonawcę części zamówienia, których wykonanie zamierza powierzyć podwykonawcom i podania przez wykonawcę firm podwykonawców</w:t>
      </w:r>
    </w:p>
    <w:p w:rsidR="00E446B5" w:rsidRPr="009D43A3" w:rsidRDefault="00E446B5" w:rsidP="00E446B5">
      <w:pPr>
        <w:spacing w:line="360" w:lineRule="auto"/>
        <w:rPr>
          <w:rFonts w:ascii="Cambria" w:hAnsi="Cambria" w:cs="Calibri"/>
          <w:bCs/>
          <w:sz w:val="22"/>
          <w:szCs w:val="22"/>
        </w:rPr>
      </w:pPr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066"/>
      </w:tblGrid>
      <w:tr w:rsidR="00E446B5" w:rsidRPr="009D43A3" w:rsidTr="0078327B">
        <w:trPr>
          <w:trHeight w:hRule="exact" w:val="821"/>
          <w:jc w:val="center"/>
        </w:trPr>
        <w:tc>
          <w:tcPr>
            <w:tcW w:w="2473" w:type="pct"/>
            <w:shd w:val="clear" w:color="auto" w:fill="D9D9D9"/>
            <w:vAlign w:val="center"/>
          </w:tcPr>
          <w:p w:rsidR="00E446B5" w:rsidRPr="009D43A3" w:rsidRDefault="00E446B5" w:rsidP="0078327B">
            <w:pPr>
              <w:spacing w:line="360" w:lineRule="auto"/>
              <w:rPr>
                <w:rFonts w:ascii="Cambria" w:hAnsi="Cambria" w:cs="Calibri"/>
                <w:sz w:val="22"/>
                <w:szCs w:val="22"/>
              </w:rPr>
            </w:pPr>
            <w:r w:rsidRPr="009D43A3">
              <w:rPr>
                <w:rFonts w:ascii="Cambria" w:hAnsi="Cambria" w:cs="Calibri"/>
                <w:sz w:val="22"/>
                <w:szCs w:val="22"/>
              </w:rPr>
              <w:t>Następującą część zamówienia zamierzam powierzyć podwykonawcy:</w:t>
            </w:r>
          </w:p>
        </w:tc>
        <w:tc>
          <w:tcPr>
            <w:tcW w:w="2527" w:type="pct"/>
            <w:shd w:val="clear" w:color="auto" w:fill="D9D9D9"/>
            <w:vAlign w:val="center"/>
          </w:tcPr>
          <w:p w:rsidR="00E446B5" w:rsidRPr="009D43A3" w:rsidRDefault="00E446B5" w:rsidP="0078327B">
            <w:pPr>
              <w:spacing w:line="360" w:lineRule="auto"/>
              <w:rPr>
                <w:rFonts w:ascii="Cambria" w:hAnsi="Cambria" w:cs="Calibri"/>
                <w:sz w:val="22"/>
                <w:szCs w:val="22"/>
              </w:rPr>
            </w:pPr>
            <w:r w:rsidRPr="009D43A3">
              <w:rPr>
                <w:rFonts w:ascii="Cambria" w:hAnsi="Cambria" w:cs="Calibri"/>
                <w:sz w:val="22"/>
                <w:szCs w:val="22"/>
              </w:rPr>
              <w:t>Nazwy firm podwykonawców:</w:t>
            </w:r>
          </w:p>
        </w:tc>
      </w:tr>
      <w:tr w:rsidR="00E446B5" w:rsidRPr="009D43A3" w:rsidTr="00E446B5">
        <w:trPr>
          <w:trHeight w:val="543"/>
          <w:jc w:val="center"/>
        </w:trPr>
        <w:tc>
          <w:tcPr>
            <w:tcW w:w="2473" w:type="pct"/>
            <w:shd w:val="clear" w:color="auto" w:fill="auto"/>
          </w:tcPr>
          <w:p w:rsidR="00E446B5" w:rsidRPr="009D43A3" w:rsidRDefault="00E446B5" w:rsidP="0078327B">
            <w:pPr>
              <w:spacing w:line="360" w:lineRule="auto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527" w:type="pct"/>
            <w:shd w:val="clear" w:color="auto" w:fill="auto"/>
          </w:tcPr>
          <w:p w:rsidR="00E446B5" w:rsidRPr="009D43A3" w:rsidRDefault="00E446B5" w:rsidP="0078327B">
            <w:pPr>
              <w:spacing w:line="360" w:lineRule="auto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E446B5" w:rsidRPr="009D43A3" w:rsidRDefault="00E446B5" w:rsidP="00E446B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446B5" w:rsidRPr="009D43A3" w:rsidRDefault="00E446B5" w:rsidP="00E446B5">
      <w:pPr>
        <w:spacing w:line="360" w:lineRule="auto"/>
        <w:rPr>
          <w:rFonts w:ascii="Cambria" w:hAnsi="Cambria" w:cs="Calibri"/>
          <w:sz w:val="22"/>
          <w:szCs w:val="22"/>
        </w:rPr>
      </w:pPr>
      <w:r w:rsidRPr="009D43A3">
        <w:rPr>
          <w:rFonts w:ascii="Cambria" w:hAnsi="Cambria" w:cs="Calibri"/>
          <w:sz w:val="22"/>
          <w:szCs w:val="22"/>
        </w:rPr>
        <w:t xml:space="preserve">W przypadku braku takiego wskazania Zamawiający uzna, iż Wykonawca będzie realizował zamówienie bez udziału Podwykonawców  </w:t>
      </w:r>
    </w:p>
    <w:p w:rsidR="00E446B5" w:rsidRPr="009D43A3" w:rsidRDefault="00E446B5" w:rsidP="00E446B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446B5" w:rsidRPr="009D43A3" w:rsidRDefault="00E446B5" w:rsidP="00E446B5">
      <w:pPr>
        <w:spacing w:line="360" w:lineRule="auto"/>
        <w:rPr>
          <w:rFonts w:ascii="Cambria" w:hAnsi="Cambria" w:cs="Calibri"/>
          <w:sz w:val="22"/>
          <w:szCs w:val="22"/>
        </w:rPr>
      </w:pPr>
      <w:r w:rsidRPr="009D43A3">
        <w:rPr>
          <w:rFonts w:ascii="Cambria" w:hAnsi="Cambria" w:cs="Calibri"/>
          <w:sz w:val="22"/>
          <w:szCs w:val="22"/>
        </w:rPr>
        <w:t>Oświadczam, że wypełniłem obowiązki informacyjne przewidziane w art. 13 lub art. 14 RODO</w:t>
      </w:r>
      <w:r w:rsidRPr="009D43A3">
        <w:rPr>
          <w:rFonts w:ascii="Cambria" w:hAnsi="Cambria" w:cs="Calibri"/>
          <w:sz w:val="22"/>
          <w:szCs w:val="22"/>
          <w:vertAlign w:val="superscript"/>
        </w:rPr>
        <w:t>1)</w:t>
      </w:r>
      <w:r w:rsidRPr="009D43A3">
        <w:rPr>
          <w:rFonts w:ascii="Cambria" w:hAnsi="Cambria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E446B5" w:rsidRPr="009D43A3" w:rsidRDefault="00E446B5" w:rsidP="00E446B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446B5" w:rsidRPr="0045431E" w:rsidRDefault="00E446B5" w:rsidP="00E446B5">
      <w:pPr>
        <w:spacing w:line="360" w:lineRule="auto"/>
        <w:rPr>
          <w:rFonts w:ascii="Cambria" w:hAnsi="Cambria" w:cs="Calibri"/>
          <w:sz w:val="20"/>
          <w:szCs w:val="22"/>
          <w:lang w:eastAsia="en-US"/>
        </w:rPr>
      </w:pPr>
      <w:r w:rsidRPr="0045431E">
        <w:rPr>
          <w:rFonts w:ascii="Cambria" w:hAnsi="Cambria" w:cs="Calibri"/>
          <w:sz w:val="20"/>
          <w:szCs w:val="22"/>
          <w:vertAlign w:val="superscript"/>
          <w:lang w:eastAsia="en-US"/>
        </w:rPr>
        <w:t xml:space="preserve">1) </w:t>
      </w:r>
      <w:r w:rsidRPr="0045431E">
        <w:rPr>
          <w:rFonts w:ascii="Cambria" w:hAnsi="Cambria" w:cs="Calibri"/>
          <w:sz w:val="20"/>
          <w:szCs w:val="22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45431E">
        <w:rPr>
          <w:rFonts w:ascii="Cambria" w:hAnsi="Cambria" w:cs="Calibri"/>
          <w:sz w:val="20"/>
          <w:szCs w:val="22"/>
          <w:lang w:eastAsia="en-US"/>
        </w:rPr>
        <w:t>str</w:t>
      </w:r>
      <w:proofErr w:type="gramEnd"/>
      <w:r w:rsidRPr="0045431E">
        <w:rPr>
          <w:rFonts w:ascii="Cambria" w:hAnsi="Cambria" w:cs="Calibri"/>
          <w:sz w:val="20"/>
          <w:szCs w:val="22"/>
          <w:lang w:eastAsia="en-US"/>
        </w:rPr>
        <w:t xml:space="preserve">. 1). </w:t>
      </w:r>
    </w:p>
    <w:p w:rsidR="00E446B5" w:rsidRPr="0045431E" w:rsidRDefault="00E446B5" w:rsidP="00E446B5">
      <w:pPr>
        <w:spacing w:line="360" w:lineRule="auto"/>
        <w:ind w:left="142" w:hanging="142"/>
        <w:rPr>
          <w:rFonts w:ascii="Cambria" w:hAnsi="Cambria" w:cs="Calibri"/>
          <w:sz w:val="20"/>
          <w:szCs w:val="22"/>
        </w:rPr>
      </w:pPr>
      <w:r w:rsidRPr="0045431E">
        <w:rPr>
          <w:rFonts w:ascii="Cambria" w:hAnsi="Cambria" w:cs="Calibri"/>
          <w:sz w:val="20"/>
          <w:szCs w:val="22"/>
        </w:rPr>
        <w:t xml:space="preserve">* W </w:t>
      </w:r>
      <w:proofErr w:type="gramStart"/>
      <w:r w:rsidRPr="0045431E">
        <w:rPr>
          <w:rFonts w:ascii="Cambria" w:hAnsi="Cambria" w:cs="Calibri"/>
          <w:sz w:val="20"/>
          <w:szCs w:val="22"/>
        </w:rPr>
        <w:t>przypadku gdy</w:t>
      </w:r>
      <w:proofErr w:type="gramEnd"/>
      <w:r w:rsidRPr="0045431E">
        <w:rPr>
          <w:rFonts w:ascii="Cambria" w:hAnsi="Cambria" w:cs="Calibri"/>
          <w:sz w:val="20"/>
          <w:szCs w:val="22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9F16A0" w:rsidRDefault="009F16A0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Pr="009D43A3" w:rsidRDefault="00E446B5" w:rsidP="00E446B5">
      <w:pPr>
        <w:rPr>
          <w:rFonts w:ascii="Cambria" w:hAnsi="Cambria" w:cs="Calibri"/>
          <w:b/>
          <w:sz w:val="22"/>
          <w:szCs w:val="22"/>
        </w:rPr>
      </w:pPr>
      <w:r w:rsidRPr="009D43A3">
        <w:rPr>
          <w:rFonts w:ascii="Cambria" w:hAnsi="Cambria" w:cs="Calibri"/>
          <w:b/>
          <w:sz w:val="22"/>
          <w:szCs w:val="22"/>
        </w:rPr>
        <w:lastRenderedPageBreak/>
        <w:t xml:space="preserve">Załącznik nr 4 do SWZ </w:t>
      </w:r>
    </w:p>
    <w:p w:rsidR="00E446B5" w:rsidRPr="009D43A3" w:rsidRDefault="00E446B5" w:rsidP="00E446B5">
      <w:pPr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>DZ.271.115.</w:t>
      </w:r>
      <w:r w:rsidRPr="009D43A3">
        <w:rPr>
          <w:rFonts w:ascii="Cambria" w:hAnsi="Cambria" w:cs="Calibri"/>
          <w:b/>
          <w:sz w:val="22"/>
          <w:szCs w:val="22"/>
        </w:rPr>
        <w:t>2025</w:t>
      </w:r>
    </w:p>
    <w:p w:rsidR="00E446B5" w:rsidRPr="009D43A3" w:rsidRDefault="00E446B5" w:rsidP="00E446B5">
      <w:pPr>
        <w:spacing w:line="360" w:lineRule="auto"/>
        <w:rPr>
          <w:rFonts w:ascii="Cambria" w:hAnsi="Cambria" w:cs="Arial"/>
          <w:b/>
          <w:spacing w:val="4"/>
          <w:sz w:val="22"/>
          <w:szCs w:val="22"/>
        </w:rPr>
      </w:pPr>
    </w:p>
    <w:p w:rsidR="00E446B5" w:rsidRPr="009D43A3" w:rsidRDefault="00E446B5" w:rsidP="00E446B5">
      <w:pPr>
        <w:spacing w:line="360" w:lineRule="auto"/>
        <w:rPr>
          <w:rFonts w:ascii="Cambria" w:hAnsi="Cambria" w:cs="Arial"/>
          <w:b/>
          <w:spacing w:val="4"/>
          <w:sz w:val="22"/>
          <w:szCs w:val="22"/>
        </w:rPr>
      </w:pPr>
      <w:r w:rsidRPr="009D43A3">
        <w:rPr>
          <w:rFonts w:ascii="Cambria" w:hAnsi="Cambria" w:cs="Arial"/>
          <w:b/>
          <w:spacing w:val="4"/>
          <w:sz w:val="22"/>
          <w:szCs w:val="22"/>
        </w:rPr>
        <w:t>Formularz ofertowo – cenowy</w:t>
      </w:r>
    </w:p>
    <w:p w:rsidR="00E446B5" w:rsidRPr="009D43A3" w:rsidRDefault="00E446B5" w:rsidP="00E446B5">
      <w:pPr>
        <w:spacing w:line="360" w:lineRule="auto"/>
        <w:rPr>
          <w:rFonts w:ascii="Cambria" w:hAnsi="Cambria" w:cs="Arial"/>
          <w:b/>
          <w:bCs/>
          <w:sz w:val="22"/>
          <w:szCs w:val="22"/>
        </w:rPr>
      </w:pPr>
    </w:p>
    <w:p w:rsidR="00E446B5" w:rsidRPr="009D43A3" w:rsidRDefault="00E446B5" w:rsidP="00E446B5">
      <w:pPr>
        <w:spacing w:line="360" w:lineRule="auto"/>
        <w:rPr>
          <w:rFonts w:ascii="Cambria" w:hAnsi="Cambria" w:cs="Arial"/>
          <w:spacing w:val="4"/>
          <w:sz w:val="22"/>
          <w:szCs w:val="22"/>
        </w:rPr>
      </w:pPr>
      <w:r w:rsidRPr="009D43A3">
        <w:rPr>
          <w:rFonts w:ascii="Cambria" w:hAnsi="Cambria" w:cs="Arial"/>
          <w:spacing w:val="4"/>
          <w:sz w:val="22"/>
          <w:szCs w:val="22"/>
        </w:rPr>
        <w:t>Pełna nazwa Wykonawcy: ………………………………………………………………………………………………………………………..………....</w:t>
      </w:r>
    </w:p>
    <w:p w:rsidR="00E446B5" w:rsidRPr="009D43A3" w:rsidRDefault="00E446B5" w:rsidP="00E446B5">
      <w:pPr>
        <w:spacing w:line="360" w:lineRule="auto"/>
        <w:rPr>
          <w:rFonts w:ascii="Cambria" w:hAnsi="Cambria" w:cs="Arial"/>
          <w:spacing w:val="4"/>
          <w:sz w:val="22"/>
          <w:szCs w:val="22"/>
        </w:rPr>
      </w:pPr>
      <w:proofErr w:type="gramStart"/>
      <w:r w:rsidRPr="009D43A3">
        <w:rPr>
          <w:rFonts w:ascii="Cambria" w:hAnsi="Cambria" w:cs="Arial"/>
          <w:spacing w:val="4"/>
          <w:sz w:val="22"/>
          <w:szCs w:val="22"/>
        </w:rPr>
        <w:t>adres</w:t>
      </w:r>
      <w:proofErr w:type="gramEnd"/>
      <w:r w:rsidRPr="009D43A3">
        <w:rPr>
          <w:rFonts w:ascii="Cambria" w:hAnsi="Cambria" w:cs="Arial"/>
          <w:spacing w:val="4"/>
          <w:sz w:val="22"/>
          <w:szCs w:val="22"/>
        </w:rPr>
        <w:t xml:space="preserve"> Wykonawcy: …………………………………………………………………</w:t>
      </w:r>
      <w:r>
        <w:rPr>
          <w:rFonts w:ascii="Cambria" w:hAnsi="Cambria" w:cs="Arial"/>
          <w:spacing w:val="4"/>
          <w:sz w:val="22"/>
          <w:szCs w:val="22"/>
        </w:rPr>
        <w:t>…………………………………………………………………</w:t>
      </w:r>
    </w:p>
    <w:p w:rsidR="00E446B5" w:rsidRPr="009D43A3" w:rsidRDefault="00E446B5" w:rsidP="00E446B5">
      <w:pPr>
        <w:spacing w:line="360" w:lineRule="auto"/>
        <w:rPr>
          <w:rFonts w:ascii="Cambria" w:hAnsi="Cambria" w:cs="Arial"/>
          <w:spacing w:val="4"/>
          <w:sz w:val="22"/>
          <w:szCs w:val="22"/>
        </w:rPr>
      </w:pPr>
      <w:proofErr w:type="gramStart"/>
      <w:r w:rsidRPr="009D43A3">
        <w:rPr>
          <w:rFonts w:ascii="Cambria" w:hAnsi="Cambria" w:cs="Arial"/>
          <w:spacing w:val="4"/>
          <w:sz w:val="22"/>
          <w:szCs w:val="22"/>
        </w:rPr>
        <w:t>tel</w:t>
      </w:r>
      <w:proofErr w:type="gramEnd"/>
      <w:r w:rsidRPr="009D43A3">
        <w:rPr>
          <w:rFonts w:ascii="Cambria" w:hAnsi="Cambria" w:cs="Arial"/>
          <w:spacing w:val="4"/>
          <w:sz w:val="22"/>
          <w:szCs w:val="22"/>
        </w:rPr>
        <w:t>. …………………………………….</w:t>
      </w:r>
    </w:p>
    <w:p w:rsidR="00E446B5" w:rsidRDefault="00E446B5" w:rsidP="00E446B5">
      <w:pPr>
        <w:ind w:right="5954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NIP ………………………………………</w:t>
      </w: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E446B5" w:rsidRDefault="00E446B5" w:rsidP="009D43A3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lang w:eastAsia="en-US"/>
        </w:rPr>
      </w:pPr>
    </w:p>
    <w:p w:rsidR="009D43A3" w:rsidRPr="009634AC" w:rsidRDefault="009F16A0" w:rsidP="00E446B5">
      <w:pPr>
        <w:widowControl w:val="0"/>
        <w:suppressAutoHyphens/>
        <w:spacing w:line="360" w:lineRule="auto"/>
        <w:rPr>
          <w:rFonts w:ascii="Cambria" w:hAnsi="Cambria"/>
          <w:b/>
          <w:sz w:val="22"/>
          <w:szCs w:val="22"/>
          <w:u w:val="single"/>
          <w:lang w:eastAsia="en-US"/>
        </w:rPr>
      </w:pPr>
      <w:r w:rsidRPr="009634AC">
        <w:rPr>
          <w:rFonts w:ascii="Cambria" w:hAnsi="Cambria" w:cs="Calibri"/>
          <w:b/>
          <w:bCs/>
          <w:sz w:val="22"/>
          <w:szCs w:val="22"/>
          <w:u w:val="single"/>
        </w:rPr>
        <w:t xml:space="preserve">Pakiet/część numer </w:t>
      </w:r>
      <w:r w:rsidRPr="009634AC">
        <w:rPr>
          <w:rFonts w:ascii="Cambria" w:hAnsi="Cambria"/>
          <w:b/>
          <w:sz w:val="22"/>
          <w:szCs w:val="22"/>
          <w:u w:val="single"/>
          <w:lang w:eastAsia="en-US"/>
        </w:rPr>
        <w:t>2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7"/>
        <w:gridCol w:w="2235"/>
      </w:tblGrid>
      <w:tr w:rsidR="009F16A0" w:rsidRPr="009F16A0" w:rsidTr="009F16A0">
        <w:trPr>
          <w:trHeight w:val="405"/>
        </w:trPr>
        <w:tc>
          <w:tcPr>
            <w:tcW w:w="3836" w:type="pct"/>
            <w:shd w:val="clear" w:color="auto" w:fill="D9D9D9"/>
            <w:vAlign w:val="center"/>
            <w:hideMark/>
          </w:tcPr>
          <w:p w:rsidR="009F16A0" w:rsidRPr="009F16A0" w:rsidRDefault="009F16A0" w:rsidP="0078327B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Nazwa </w:t>
            </w: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>zadania/pakietu</w:t>
            </w:r>
          </w:p>
          <w:p w:rsidR="009F16A0" w:rsidRPr="009F16A0" w:rsidRDefault="009F16A0" w:rsidP="0078327B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1164" w:type="pct"/>
            <w:shd w:val="clear" w:color="auto" w:fill="D9D9D9"/>
            <w:vAlign w:val="center"/>
          </w:tcPr>
          <w:p w:rsidR="009F16A0" w:rsidRPr="009F16A0" w:rsidRDefault="009F16A0" w:rsidP="0078327B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>CENA</w:t>
            </w:r>
          </w:p>
          <w:p w:rsidR="009F16A0" w:rsidRPr="009F16A0" w:rsidRDefault="009F16A0" w:rsidP="0078327B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/>
                <w:bCs/>
                <w:sz w:val="22"/>
                <w:szCs w:val="22"/>
              </w:rPr>
              <w:t xml:space="preserve"> (z VAT, zł)</w:t>
            </w:r>
          </w:p>
          <w:p w:rsidR="009F16A0" w:rsidRPr="009F16A0" w:rsidRDefault="009F16A0" w:rsidP="0078327B">
            <w:pPr>
              <w:jc w:val="center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  <w:tr w:rsidR="009F16A0" w:rsidRPr="009F16A0" w:rsidTr="009F16A0">
        <w:trPr>
          <w:trHeight w:val="894"/>
        </w:trPr>
        <w:tc>
          <w:tcPr>
            <w:tcW w:w="3836" w:type="pct"/>
            <w:shd w:val="clear" w:color="FFFFCC" w:fill="FFFFFF"/>
            <w:vAlign w:val="center"/>
          </w:tcPr>
          <w:p w:rsidR="009F16A0" w:rsidRPr="009F16A0" w:rsidRDefault="009F16A0" w:rsidP="0078327B">
            <w:pPr>
              <w:spacing w:line="360" w:lineRule="auto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Cs/>
                <w:sz w:val="22"/>
                <w:szCs w:val="22"/>
              </w:rPr>
              <w:t xml:space="preserve">Przebudowa </w:t>
            </w:r>
            <w:proofErr w:type="spellStart"/>
            <w:r w:rsidRPr="009F16A0">
              <w:rPr>
                <w:rFonts w:ascii="Cambria" w:hAnsi="Cambria" w:cs="Calibri"/>
                <w:bCs/>
                <w:sz w:val="22"/>
                <w:szCs w:val="22"/>
              </w:rPr>
              <w:t>sprężarkowni</w:t>
            </w:r>
            <w:proofErr w:type="spellEnd"/>
            <w:r w:rsidRPr="009F16A0">
              <w:rPr>
                <w:rFonts w:ascii="Cambria" w:hAnsi="Cambria" w:cs="Calibri"/>
                <w:bCs/>
                <w:sz w:val="22"/>
                <w:szCs w:val="22"/>
              </w:rPr>
              <w:t xml:space="preserve"> powietrza medycznego w pawilonie M2</w:t>
            </w:r>
          </w:p>
          <w:p w:rsidR="009F16A0" w:rsidRPr="009F16A0" w:rsidRDefault="009F16A0" w:rsidP="0078327B">
            <w:pPr>
              <w:spacing w:line="360" w:lineRule="auto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 w:rsidRPr="009F16A0">
              <w:rPr>
                <w:rFonts w:ascii="Cambria" w:hAnsi="Cambria" w:cs="Calibri"/>
                <w:bCs/>
                <w:sz w:val="22"/>
                <w:szCs w:val="22"/>
              </w:rPr>
              <w:t xml:space="preserve">(zadanie nr III) </w:t>
            </w:r>
          </w:p>
        </w:tc>
        <w:tc>
          <w:tcPr>
            <w:tcW w:w="1164" w:type="pct"/>
            <w:shd w:val="clear" w:color="FFFFCC" w:fill="FFFFFF"/>
            <w:vAlign w:val="center"/>
          </w:tcPr>
          <w:p w:rsidR="009F16A0" w:rsidRPr="009F16A0" w:rsidRDefault="009F16A0" w:rsidP="0078327B">
            <w:pPr>
              <w:jc w:val="right"/>
              <w:rPr>
                <w:rFonts w:ascii="Cambria" w:hAnsi="Cambria" w:cs="Calibri"/>
                <w:b/>
                <w:bCs/>
                <w:sz w:val="22"/>
                <w:szCs w:val="22"/>
              </w:rPr>
            </w:pPr>
          </w:p>
        </w:tc>
      </w:tr>
    </w:tbl>
    <w:p w:rsidR="009F16A0" w:rsidRPr="00E446B5" w:rsidRDefault="009F16A0" w:rsidP="009D43A3">
      <w:pPr>
        <w:widowControl w:val="0"/>
        <w:suppressAutoHyphens/>
        <w:spacing w:line="360" w:lineRule="auto"/>
        <w:rPr>
          <w:rFonts w:ascii="Cambria" w:hAnsi="Cambria"/>
          <w:i/>
          <w:sz w:val="20"/>
          <w:szCs w:val="22"/>
          <w:lang w:eastAsia="en-US"/>
        </w:rPr>
      </w:pPr>
    </w:p>
    <w:p w:rsidR="005A3AD5" w:rsidRDefault="005A3AD5" w:rsidP="00E446B5">
      <w:pPr>
        <w:widowControl w:val="0"/>
        <w:jc w:val="both"/>
        <w:textAlignment w:val="baseline"/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</w:pPr>
      <w:r w:rsidRPr="00E446B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>Poniżej proszę określić</w:t>
      </w:r>
      <w:r w:rsidR="009D43A3" w:rsidRPr="00E446B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 deklarowany okres gwarancji na wykonane roboty oraz zamontowane urządzenia</w:t>
      </w:r>
      <w:r w:rsidR="00E446B5" w:rsidRPr="00E446B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 i materiały</w:t>
      </w:r>
      <w:r w:rsidR="009D43A3" w:rsidRPr="00E446B5"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  <w:t xml:space="preserve">: </w:t>
      </w:r>
    </w:p>
    <w:p w:rsidR="00E446B5" w:rsidRPr="00E446B5" w:rsidRDefault="00E446B5" w:rsidP="00E446B5">
      <w:pPr>
        <w:widowControl w:val="0"/>
        <w:jc w:val="both"/>
        <w:textAlignment w:val="baseline"/>
        <w:rPr>
          <w:rFonts w:ascii="Cambria" w:eastAsia="SimSun" w:hAnsi="Cambria" w:cs="Verdana"/>
          <w:b/>
          <w:kern w:val="1"/>
          <w:sz w:val="22"/>
          <w:szCs w:val="22"/>
          <w:lang w:eastAsia="hi-IN" w:bidi="hi-IN"/>
        </w:rPr>
      </w:pPr>
    </w:p>
    <w:p w:rsidR="00B06374" w:rsidRPr="00E446B5" w:rsidRDefault="00B06374" w:rsidP="00911E17">
      <w:pPr>
        <w:widowControl w:val="0"/>
        <w:ind w:left="502"/>
        <w:jc w:val="both"/>
        <w:textAlignment w:val="baseline"/>
        <w:rPr>
          <w:rFonts w:ascii="Cambria" w:eastAsia="SimSun" w:hAnsi="Cambria" w:cs="Verdana"/>
          <w:kern w:val="1"/>
          <w:sz w:val="22"/>
          <w:szCs w:val="22"/>
          <w:lang w:eastAsia="hi-IN" w:bidi="hi-IN"/>
        </w:rPr>
      </w:pPr>
    </w:p>
    <w:p w:rsidR="005A3AD5" w:rsidRPr="00E446B5" w:rsidRDefault="00D442C0" w:rsidP="00911E17">
      <w:pPr>
        <w:widowControl w:val="0"/>
        <w:ind w:left="720"/>
        <w:jc w:val="both"/>
        <w:textAlignment w:val="baseline"/>
        <w:rPr>
          <w:rFonts w:ascii="Cambria" w:hAnsi="Cambria"/>
          <w:sz w:val="22"/>
          <w:szCs w:val="22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-531340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374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5A3AD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60</w:t>
      </w:r>
      <w:r w:rsidR="005A3AD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miesięcy – 0 pkt</w:t>
      </w:r>
      <w:r w:rsidR="00911E17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;</w:t>
      </w:r>
    </w:p>
    <w:p w:rsidR="005A3AD5" w:rsidRPr="00E446B5" w:rsidRDefault="00D442C0" w:rsidP="00911E17">
      <w:pPr>
        <w:widowControl w:val="0"/>
        <w:ind w:left="720"/>
        <w:jc w:val="both"/>
        <w:textAlignment w:val="baseline"/>
        <w:rPr>
          <w:rFonts w:ascii="Cambria" w:eastAsia="Calibri" w:hAnsi="Cambria"/>
          <w:bCs/>
          <w:kern w:val="2"/>
          <w:sz w:val="22"/>
          <w:szCs w:val="22"/>
          <w:lang w:eastAsia="hi-IN" w:bidi="hi-IN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-363604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374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5A3AD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72</w:t>
      </w:r>
      <w:r w:rsidR="005A3AD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miesiąc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e</w:t>
      </w:r>
      <w:r w:rsidR="005A3AD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– 20 pkt</w:t>
      </w:r>
      <w:r w:rsidR="00911E17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;</w:t>
      </w:r>
    </w:p>
    <w:p w:rsidR="005A3AD5" w:rsidRPr="00E446B5" w:rsidRDefault="00D442C0" w:rsidP="00911E17">
      <w:pPr>
        <w:widowControl w:val="0"/>
        <w:ind w:left="720"/>
        <w:jc w:val="both"/>
        <w:textAlignment w:val="baseline"/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</w:pPr>
      <w:sdt>
        <w:sdtPr>
          <w:rPr>
            <w:rFonts w:ascii="Cambria" w:eastAsia="Calibri" w:hAnsi="Cambria" w:cs="Verdana"/>
            <w:bCs/>
            <w:kern w:val="2"/>
            <w:sz w:val="22"/>
            <w:szCs w:val="22"/>
            <w:lang w:val="de-DE" w:eastAsia="hi-IN" w:bidi="hi-IN"/>
          </w:rPr>
          <w:id w:val="1255704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374" w:rsidRPr="00E446B5">
            <w:rPr>
              <w:rFonts w:ascii="Segoe UI Symbol" w:eastAsia="MS Gothic" w:hAnsi="Segoe UI Symbol" w:cs="Segoe UI Symbol"/>
              <w:bCs/>
              <w:kern w:val="2"/>
              <w:sz w:val="22"/>
              <w:szCs w:val="22"/>
              <w:lang w:val="de-DE" w:eastAsia="hi-IN" w:bidi="hi-IN"/>
            </w:rPr>
            <w:t>☐</w:t>
          </w:r>
        </w:sdtContent>
      </w:sdt>
      <w:r w:rsidR="005A3AD5" w:rsidRPr="00E446B5">
        <w:rPr>
          <w:rFonts w:ascii="Cambria" w:eastAsia="Calibri" w:hAnsi="Cambria" w:cs="Verdana"/>
          <w:bCs/>
          <w:kern w:val="2"/>
          <w:sz w:val="22"/>
          <w:szCs w:val="22"/>
          <w:lang w:val="de-DE" w:eastAsia="hi-IN" w:bidi="hi-IN"/>
        </w:rPr>
        <w:t xml:space="preserve"> 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84</w:t>
      </w:r>
      <w:r w:rsidR="009D43A3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</w:t>
      </w:r>
      <w:r w:rsidR="00E446B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miesiąc</w:t>
      </w:r>
      <w:r w:rsid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e</w:t>
      </w:r>
      <w:r w:rsidR="009D43A3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</w:t>
      </w:r>
      <w:r w:rsidR="005A3AD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– </w:t>
      </w:r>
      <w:r w:rsidR="00C90A98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4</w:t>
      </w:r>
      <w:r w:rsidR="009D43A3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>0</w:t>
      </w:r>
      <w:r w:rsidR="005A3AD5" w:rsidRPr="00E446B5">
        <w:rPr>
          <w:rFonts w:ascii="Cambria" w:eastAsia="Calibri" w:hAnsi="Cambria" w:cs="Verdana"/>
          <w:bCs/>
          <w:kern w:val="2"/>
          <w:sz w:val="22"/>
          <w:szCs w:val="22"/>
          <w:lang w:eastAsia="hi-IN" w:bidi="hi-IN"/>
        </w:rPr>
        <w:t xml:space="preserve"> pkt. </w:t>
      </w:r>
    </w:p>
    <w:p w:rsidR="00AB57A7" w:rsidRDefault="00AB57A7" w:rsidP="00911E17">
      <w:pPr>
        <w:widowControl w:val="0"/>
        <w:ind w:left="720"/>
        <w:jc w:val="both"/>
        <w:textAlignment w:val="baseline"/>
        <w:rPr>
          <w:rFonts w:ascii="Cambria" w:hAnsi="Cambria"/>
          <w:sz w:val="22"/>
          <w:szCs w:val="22"/>
        </w:rPr>
      </w:pPr>
    </w:p>
    <w:p w:rsidR="00E446B5" w:rsidRPr="00E446B5" w:rsidRDefault="00E446B5" w:rsidP="00911E17">
      <w:pPr>
        <w:widowControl w:val="0"/>
        <w:ind w:left="720"/>
        <w:jc w:val="both"/>
        <w:textAlignment w:val="baseline"/>
        <w:rPr>
          <w:rFonts w:ascii="Cambria" w:hAnsi="Cambria"/>
          <w:sz w:val="22"/>
          <w:szCs w:val="22"/>
        </w:rPr>
      </w:pPr>
    </w:p>
    <w:p w:rsidR="0045431E" w:rsidRPr="00E446B5" w:rsidRDefault="005A3AD5" w:rsidP="00911E17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  <w:r w:rsidRPr="00E446B5">
        <w:rPr>
          <w:rFonts w:ascii="Cambria" w:eastAsia="SimSun" w:hAnsi="Cambria" w:cs="Verdana"/>
          <w:color w:val="000000"/>
          <w:sz w:val="22"/>
          <w:szCs w:val="22"/>
        </w:rPr>
        <w:t>Zamawiający żąd</w:t>
      </w:r>
      <w:r w:rsidR="008441AF" w:rsidRPr="00E446B5">
        <w:rPr>
          <w:rFonts w:ascii="Cambria" w:eastAsia="SimSun" w:hAnsi="Cambria" w:cs="Verdana"/>
          <w:color w:val="000000"/>
          <w:sz w:val="22"/>
          <w:szCs w:val="22"/>
        </w:rPr>
        <w:t>a pod rygorem odrzucenia oferty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 określenia </w:t>
      </w:r>
      <w:r w:rsidR="008441AF" w:rsidRPr="00E446B5">
        <w:rPr>
          <w:rFonts w:ascii="Cambria" w:eastAsia="SimSun" w:hAnsi="Cambria" w:cs="Verdana"/>
          <w:color w:val="000000"/>
          <w:sz w:val="22"/>
          <w:szCs w:val="22"/>
        </w:rPr>
        <w:t xml:space="preserve">deklarowanego </w:t>
      </w:r>
      <w:r w:rsidR="009D43A3" w:rsidRPr="00E446B5">
        <w:rPr>
          <w:rFonts w:ascii="Cambria" w:eastAsia="SimSun" w:hAnsi="Cambria" w:cs="Verdana"/>
          <w:color w:val="000000"/>
          <w:sz w:val="22"/>
          <w:szCs w:val="22"/>
        </w:rPr>
        <w:t>okresu gwarancji na wykonane roboty oraz zamontowane urządzenia</w:t>
      </w:r>
      <w:r w:rsidR="008441AF" w:rsidRPr="00E446B5">
        <w:rPr>
          <w:rFonts w:ascii="Cambria" w:eastAsia="SimSun" w:hAnsi="Cambria" w:cs="Verdana"/>
          <w:bCs/>
          <w:color w:val="000000"/>
          <w:sz w:val="22"/>
          <w:szCs w:val="22"/>
        </w:rPr>
        <w:t xml:space="preserve"> </w:t>
      </w:r>
      <w:r w:rsidR="00A049EE" w:rsidRPr="00E446B5">
        <w:rPr>
          <w:rFonts w:ascii="Cambria" w:eastAsia="SimSun" w:hAnsi="Cambria" w:cs="Verdana"/>
          <w:color w:val="000000"/>
          <w:sz w:val="22"/>
          <w:szCs w:val="22"/>
        </w:rPr>
        <w:t>(</w:t>
      </w:r>
      <w:r w:rsidR="008441AF" w:rsidRPr="00E446B5">
        <w:rPr>
          <w:rFonts w:ascii="Cambria" w:eastAsia="SimSun" w:hAnsi="Cambria" w:cs="Verdana"/>
          <w:color w:val="000000"/>
          <w:sz w:val="22"/>
          <w:szCs w:val="22"/>
        </w:rPr>
        <w:t>punktacja</w:t>
      </w:r>
      <w:r w:rsidR="00A049EE" w:rsidRPr="00E446B5">
        <w:rPr>
          <w:rFonts w:ascii="Cambria" w:eastAsia="SimSun" w:hAnsi="Cambria" w:cs="Verdana"/>
          <w:color w:val="000000"/>
          <w:sz w:val="22"/>
          <w:szCs w:val="22"/>
        </w:rPr>
        <w:t xml:space="preserve"> w </w:t>
      </w:r>
      <w:r w:rsidRPr="00E446B5">
        <w:rPr>
          <w:rFonts w:ascii="Cambria" w:eastAsia="SimSun" w:hAnsi="Cambria" w:cs="Verdana"/>
          <w:bCs/>
          <w:color w:val="000000"/>
          <w:sz w:val="22"/>
          <w:szCs w:val="22"/>
        </w:rPr>
        <w:t>pkt. 21 SWZ)</w:t>
      </w:r>
      <w:r w:rsidRPr="00E446B5">
        <w:rPr>
          <w:rFonts w:ascii="Cambria" w:eastAsia="SimSun" w:hAnsi="Cambria" w:cs="Verdana"/>
          <w:color w:val="000000"/>
          <w:sz w:val="22"/>
          <w:szCs w:val="22"/>
        </w:rPr>
        <w:t xml:space="preserve">. </w:t>
      </w:r>
    </w:p>
    <w:p w:rsidR="0045431E" w:rsidRPr="00E446B5" w:rsidRDefault="0045431E" w:rsidP="00911E17">
      <w:pPr>
        <w:autoSpaceDE w:val="0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5A3AD5" w:rsidRPr="009D43A3" w:rsidRDefault="0045431E" w:rsidP="00911E17">
      <w:pPr>
        <w:autoSpaceDE w:val="0"/>
        <w:jc w:val="both"/>
        <w:rPr>
          <w:rFonts w:ascii="Cambria" w:eastAsia="Andale Sans UI" w:hAnsi="Cambria" w:cs="Verdana"/>
          <w:kern w:val="1"/>
          <w:sz w:val="22"/>
          <w:szCs w:val="22"/>
          <w:shd w:val="clear" w:color="auto" w:fill="FFFF00"/>
        </w:rPr>
      </w:pPr>
      <w:r w:rsidRPr="00E446B5">
        <w:rPr>
          <w:rFonts w:ascii="Cambria" w:eastAsia="SimSun" w:hAnsi="Cambria" w:cs="Verdana"/>
          <w:color w:val="000000"/>
          <w:sz w:val="22"/>
          <w:szCs w:val="22"/>
        </w:rPr>
        <w:t>Okres gwarancji na wykonane roboty oraz zamontowane urządzenia i materiały liczony będzie od dnia odbioru końcowego całego przedmiotu umowy.</w:t>
      </w:r>
    </w:p>
    <w:p w:rsidR="0045431E" w:rsidRPr="0045431E" w:rsidRDefault="0045431E" w:rsidP="0045431E">
      <w:pPr>
        <w:widowControl w:val="0"/>
        <w:suppressAutoHyphens/>
        <w:spacing w:line="360" w:lineRule="auto"/>
        <w:jc w:val="both"/>
        <w:rPr>
          <w:rFonts w:ascii="Cambria" w:eastAsia="SimSun" w:hAnsi="Cambria" w:cs="Verdana"/>
          <w:color w:val="000000"/>
          <w:sz w:val="22"/>
          <w:szCs w:val="22"/>
        </w:rPr>
      </w:pPr>
    </w:p>
    <w:p w:rsidR="00A049EE" w:rsidRDefault="00A049EE" w:rsidP="00EE79D5">
      <w:pPr>
        <w:widowControl w:val="0"/>
        <w:suppressAutoHyphens/>
        <w:spacing w:line="360" w:lineRule="auto"/>
        <w:rPr>
          <w:rFonts w:ascii="Cambria" w:eastAsia="Andale Sans UI" w:hAnsi="Cambria"/>
          <w:kern w:val="1"/>
          <w:sz w:val="22"/>
          <w:szCs w:val="22"/>
        </w:rPr>
      </w:pPr>
    </w:p>
    <w:p w:rsidR="00E446B5" w:rsidRDefault="00E446B5" w:rsidP="00EE79D5">
      <w:pPr>
        <w:widowControl w:val="0"/>
        <w:suppressAutoHyphens/>
        <w:spacing w:line="360" w:lineRule="auto"/>
        <w:rPr>
          <w:rFonts w:ascii="Cambria" w:eastAsia="Andale Sans UI" w:hAnsi="Cambria"/>
          <w:kern w:val="1"/>
          <w:sz w:val="22"/>
          <w:szCs w:val="22"/>
        </w:rPr>
      </w:pPr>
    </w:p>
    <w:p w:rsidR="00E446B5" w:rsidRDefault="00E446B5" w:rsidP="00EE79D5">
      <w:pPr>
        <w:widowControl w:val="0"/>
        <w:suppressAutoHyphens/>
        <w:spacing w:line="360" w:lineRule="auto"/>
        <w:rPr>
          <w:rFonts w:ascii="Cambria" w:eastAsia="Andale Sans UI" w:hAnsi="Cambria"/>
          <w:kern w:val="1"/>
          <w:sz w:val="22"/>
          <w:szCs w:val="22"/>
        </w:rPr>
      </w:pPr>
    </w:p>
    <w:p w:rsidR="00E446B5" w:rsidRDefault="00E446B5" w:rsidP="00EE79D5">
      <w:pPr>
        <w:widowControl w:val="0"/>
        <w:suppressAutoHyphens/>
        <w:spacing w:line="360" w:lineRule="auto"/>
        <w:rPr>
          <w:rFonts w:ascii="Cambria" w:eastAsia="Andale Sans UI" w:hAnsi="Cambria"/>
          <w:kern w:val="1"/>
          <w:sz w:val="22"/>
          <w:szCs w:val="22"/>
        </w:rPr>
      </w:pPr>
    </w:p>
    <w:p w:rsidR="00E446B5" w:rsidRDefault="00E446B5" w:rsidP="00EE79D5">
      <w:pPr>
        <w:widowControl w:val="0"/>
        <w:suppressAutoHyphens/>
        <w:spacing w:line="360" w:lineRule="auto"/>
        <w:rPr>
          <w:rFonts w:ascii="Cambria" w:eastAsia="Andale Sans UI" w:hAnsi="Cambria"/>
          <w:kern w:val="1"/>
          <w:sz w:val="22"/>
          <w:szCs w:val="22"/>
        </w:rPr>
      </w:pPr>
    </w:p>
    <w:p w:rsidR="00E446B5" w:rsidRDefault="00E446B5" w:rsidP="00EE79D5">
      <w:pPr>
        <w:widowControl w:val="0"/>
        <w:suppressAutoHyphens/>
        <w:spacing w:line="360" w:lineRule="auto"/>
        <w:rPr>
          <w:rFonts w:ascii="Cambria" w:eastAsia="Andale Sans UI" w:hAnsi="Cambria"/>
          <w:kern w:val="1"/>
          <w:sz w:val="22"/>
          <w:szCs w:val="22"/>
        </w:rPr>
      </w:pPr>
    </w:p>
    <w:p w:rsidR="00EE79D5" w:rsidRPr="009D43A3" w:rsidRDefault="00EE79D5" w:rsidP="00EE79D5">
      <w:pPr>
        <w:spacing w:line="360" w:lineRule="auto"/>
        <w:rPr>
          <w:rFonts w:ascii="Cambria" w:hAnsi="Cambria" w:cs="Calibri"/>
          <w:bCs/>
          <w:sz w:val="22"/>
          <w:szCs w:val="22"/>
        </w:rPr>
      </w:pPr>
      <w:r w:rsidRPr="009D43A3">
        <w:rPr>
          <w:rFonts w:ascii="Cambria" w:hAnsi="Cambria" w:cs="Calibri"/>
          <w:b/>
          <w:bCs/>
          <w:sz w:val="22"/>
          <w:szCs w:val="22"/>
        </w:rPr>
        <w:lastRenderedPageBreak/>
        <w:t>Uwaga:</w:t>
      </w:r>
      <w:r w:rsidRPr="009D43A3">
        <w:rPr>
          <w:rFonts w:ascii="Cambria" w:hAnsi="Cambria" w:cs="Calibri"/>
          <w:bCs/>
          <w:sz w:val="22"/>
          <w:szCs w:val="22"/>
        </w:rPr>
        <w:t xml:space="preserve"> Zamawiający żąda wskazania przez wykonawcę części zamówienia, których wykonanie zamierza powierzyć podwykonawcom i podania przez wykonawcę firm podwykonawców</w:t>
      </w:r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066"/>
      </w:tblGrid>
      <w:tr w:rsidR="00EE79D5" w:rsidRPr="009D43A3" w:rsidTr="00B06374">
        <w:trPr>
          <w:trHeight w:hRule="exact" w:val="821"/>
          <w:jc w:val="center"/>
        </w:trPr>
        <w:tc>
          <w:tcPr>
            <w:tcW w:w="2473" w:type="pct"/>
            <w:shd w:val="clear" w:color="auto" w:fill="D9D9D9"/>
            <w:vAlign w:val="center"/>
          </w:tcPr>
          <w:p w:rsidR="00EE79D5" w:rsidRPr="009D43A3" w:rsidRDefault="00EE79D5" w:rsidP="00EE79D5">
            <w:pPr>
              <w:spacing w:line="360" w:lineRule="auto"/>
              <w:rPr>
                <w:rFonts w:ascii="Cambria" w:hAnsi="Cambria" w:cs="Calibri"/>
                <w:sz w:val="22"/>
                <w:szCs w:val="22"/>
              </w:rPr>
            </w:pPr>
            <w:r w:rsidRPr="009D43A3">
              <w:rPr>
                <w:rFonts w:ascii="Cambria" w:hAnsi="Cambria" w:cs="Calibri"/>
                <w:sz w:val="22"/>
                <w:szCs w:val="22"/>
              </w:rPr>
              <w:t>Następującą część zamówienia zamierzam powierzyć podwykonawcy:</w:t>
            </w:r>
          </w:p>
        </w:tc>
        <w:tc>
          <w:tcPr>
            <w:tcW w:w="2527" w:type="pct"/>
            <w:shd w:val="clear" w:color="auto" w:fill="D9D9D9"/>
            <w:vAlign w:val="center"/>
          </w:tcPr>
          <w:p w:rsidR="00EE79D5" w:rsidRPr="009D43A3" w:rsidRDefault="00EE79D5" w:rsidP="00EE79D5">
            <w:pPr>
              <w:spacing w:line="360" w:lineRule="auto"/>
              <w:rPr>
                <w:rFonts w:ascii="Cambria" w:hAnsi="Cambria" w:cs="Calibri"/>
                <w:sz w:val="22"/>
                <w:szCs w:val="22"/>
              </w:rPr>
            </w:pPr>
            <w:r w:rsidRPr="009D43A3">
              <w:rPr>
                <w:rFonts w:ascii="Cambria" w:hAnsi="Cambria" w:cs="Calibri"/>
                <w:sz w:val="22"/>
                <w:szCs w:val="22"/>
              </w:rPr>
              <w:t>Nazwy firm podwykonawców:</w:t>
            </w:r>
          </w:p>
        </w:tc>
      </w:tr>
      <w:tr w:rsidR="00EE79D5" w:rsidRPr="009D43A3" w:rsidTr="00E446B5">
        <w:trPr>
          <w:trHeight w:val="512"/>
          <w:jc w:val="center"/>
        </w:trPr>
        <w:tc>
          <w:tcPr>
            <w:tcW w:w="2473" w:type="pct"/>
            <w:shd w:val="clear" w:color="auto" w:fill="auto"/>
          </w:tcPr>
          <w:p w:rsidR="00EE79D5" w:rsidRPr="009D43A3" w:rsidRDefault="00EE79D5" w:rsidP="00EE79D5">
            <w:pPr>
              <w:spacing w:line="360" w:lineRule="auto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2527" w:type="pct"/>
            <w:shd w:val="clear" w:color="auto" w:fill="auto"/>
          </w:tcPr>
          <w:p w:rsidR="00EE79D5" w:rsidRPr="009D43A3" w:rsidRDefault="00EE79D5" w:rsidP="00EE79D5">
            <w:pPr>
              <w:spacing w:line="360" w:lineRule="auto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:rsidR="00A049EE" w:rsidRPr="009D43A3" w:rsidRDefault="00A049EE" w:rsidP="00EE79D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E79D5" w:rsidRPr="009D43A3" w:rsidRDefault="00EE79D5" w:rsidP="00EE79D5">
      <w:pPr>
        <w:spacing w:line="360" w:lineRule="auto"/>
        <w:rPr>
          <w:rFonts w:ascii="Cambria" w:hAnsi="Cambria" w:cs="Calibri"/>
          <w:sz w:val="22"/>
          <w:szCs w:val="22"/>
        </w:rPr>
      </w:pPr>
      <w:r w:rsidRPr="009D43A3">
        <w:rPr>
          <w:rFonts w:ascii="Cambria" w:hAnsi="Cambria" w:cs="Calibri"/>
          <w:sz w:val="22"/>
          <w:szCs w:val="22"/>
        </w:rPr>
        <w:t xml:space="preserve">W przypadku braku takiego wskazania Zamawiający uzna, iż Wykonawca będzie realizował zamówienie bez udziału Podwykonawców  </w:t>
      </w:r>
    </w:p>
    <w:p w:rsidR="00EE79D5" w:rsidRPr="009D43A3" w:rsidRDefault="00EE79D5" w:rsidP="00EE79D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E79D5" w:rsidRPr="009D43A3" w:rsidRDefault="00EE79D5" w:rsidP="00EE79D5">
      <w:pPr>
        <w:spacing w:line="360" w:lineRule="auto"/>
        <w:rPr>
          <w:rFonts w:ascii="Cambria" w:hAnsi="Cambria" w:cs="Calibri"/>
          <w:sz w:val="22"/>
          <w:szCs w:val="22"/>
        </w:rPr>
      </w:pPr>
      <w:r w:rsidRPr="009D43A3">
        <w:rPr>
          <w:rFonts w:ascii="Cambria" w:hAnsi="Cambria" w:cs="Calibri"/>
          <w:sz w:val="22"/>
          <w:szCs w:val="22"/>
        </w:rPr>
        <w:t>Oświadczam, że wypełniłem obowiązki informacyjne przewidziane w art. 13 lub art. 14 RODO</w:t>
      </w:r>
      <w:r w:rsidRPr="009D43A3">
        <w:rPr>
          <w:rFonts w:ascii="Cambria" w:hAnsi="Cambria" w:cs="Calibri"/>
          <w:sz w:val="22"/>
          <w:szCs w:val="22"/>
          <w:vertAlign w:val="superscript"/>
        </w:rPr>
        <w:t>1)</w:t>
      </w:r>
      <w:r w:rsidRPr="009D43A3">
        <w:rPr>
          <w:rFonts w:ascii="Cambria" w:hAnsi="Cambria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EE79D5" w:rsidRPr="009D43A3" w:rsidRDefault="00EE79D5" w:rsidP="00EE79D5">
      <w:pPr>
        <w:spacing w:line="360" w:lineRule="auto"/>
        <w:rPr>
          <w:rFonts w:ascii="Cambria" w:hAnsi="Cambria" w:cs="Calibri"/>
          <w:sz w:val="22"/>
          <w:szCs w:val="22"/>
        </w:rPr>
      </w:pPr>
    </w:p>
    <w:p w:rsidR="00EE79D5" w:rsidRPr="0045431E" w:rsidRDefault="00EE79D5" w:rsidP="00EE79D5">
      <w:pPr>
        <w:spacing w:line="360" w:lineRule="auto"/>
        <w:rPr>
          <w:rFonts w:ascii="Cambria" w:hAnsi="Cambria" w:cs="Calibri"/>
          <w:sz w:val="20"/>
          <w:szCs w:val="22"/>
          <w:lang w:eastAsia="en-US"/>
        </w:rPr>
      </w:pPr>
      <w:r w:rsidRPr="0045431E">
        <w:rPr>
          <w:rFonts w:ascii="Cambria" w:hAnsi="Cambria" w:cs="Calibri"/>
          <w:sz w:val="20"/>
          <w:szCs w:val="22"/>
          <w:vertAlign w:val="superscript"/>
          <w:lang w:eastAsia="en-US"/>
        </w:rPr>
        <w:t xml:space="preserve">1) </w:t>
      </w:r>
      <w:r w:rsidRPr="0045431E">
        <w:rPr>
          <w:rFonts w:ascii="Cambria" w:hAnsi="Cambria" w:cs="Calibri"/>
          <w:sz w:val="20"/>
          <w:szCs w:val="22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45431E">
        <w:rPr>
          <w:rFonts w:ascii="Cambria" w:hAnsi="Cambria" w:cs="Calibri"/>
          <w:sz w:val="20"/>
          <w:szCs w:val="22"/>
          <w:lang w:eastAsia="en-US"/>
        </w:rPr>
        <w:t>str</w:t>
      </w:r>
      <w:proofErr w:type="gramEnd"/>
      <w:r w:rsidRPr="0045431E">
        <w:rPr>
          <w:rFonts w:ascii="Cambria" w:hAnsi="Cambria" w:cs="Calibri"/>
          <w:sz w:val="20"/>
          <w:szCs w:val="22"/>
          <w:lang w:eastAsia="en-US"/>
        </w:rPr>
        <w:t xml:space="preserve">. 1). </w:t>
      </w:r>
    </w:p>
    <w:p w:rsidR="00AB57A7" w:rsidRPr="0045431E" w:rsidRDefault="00EE79D5" w:rsidP="00AB57A7">
      <w:pPr>
        <w:spacing w:line="360" w:lineRule="auto"/>
        <w:ind w:left="142" w:hanging="142"/>
        <w:rPr>
          <w:rFonts w:ascii="Cambria" w:hAnsi="Cambria" w:cs="Calibri"/>
          <w:sz w:val="20"/>
          <w:szCs w:val="22"/>
        </w:rPr>
      </w:pPr>
      <w:r w:rsidRPr="0045431E">
        <w:rPr>
          <w:rFonts w:ascii="Cambria" w:hAnsi="Cambria" w:cs="Calibri"/>
          <w:sz w:val="20"/>
          <w:szCs w:val="22"/>
        </w:rPr>
        <w:t xml:space="preserve">* W </w:t>
      </w:r>
      <w:proofErr w:type="gramStart"/>
      <w:r w:rsidRPr="0045431E">
        <w:rPr>
          <w:rFonts w:ascii="Cambria" w:hAnsi="Cambria" w:cs="Calibri"/>
          <w:sz w:val="20"/>
          <w:szCs w:val="22"/>
        </w:rPr>
        <w:t>przypadku gdy</w:t>
      </w:r>
      <w:proofErr w:type="gramEnd"/>
      <w:r w:rsidRPr="0045431E">
        <w:rPr>
          <w:rFonts w:ascii="Cambria" w:hAnsi="Cambria" w:cs="Calibri"/>
          <w:sz w:val="20"/>
          <w:szCs w:val="22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AD5E9E" w:rsidRPr="009D43A3" w:rsidRDefault="00AD5E9E" w:rsidP="001F1902">
      <w:pPr>
        <w:tabs>
          <w:tab w:val="left" w:pos="6286"/>
        </w:tabs>
        <w:spacing w:line="360" w:lineRule="auto"/>
        <w:rPr>
          <w:rFonts w:ascii="Cambria" w:hAnsi="Cambria" w:cs="Tahoma"/>
          <w:sz w:val="22"/>
          <w:szCs w:val="22"/>
        </w:rPr>
      </w:pPr>
    </w:p>
    <w:p w:rsidR="00AD5E9E" w:rsidRPr="009D43A3" w:rsidRDefault="00AD5E9E" w:rsidP="001F1902">
      <w:pPr>
        <w:tabs>
          <w:tab w:val="left" w:pos="6286"/>
        </w:tabs>
        <w:spacing w:line="360" w:lineRule="auto"/>
        <w:rPr>
          <w:rFonts w:ascii="Cambria" w:hAnsi="Cambria" w:cs="Tahoma"/>
          <w:sz w:val="22"/>
          <w:szCs w:val="22"/>
        </w:rPr>
      </w:pPr>
    </w:p>
    <w:sectPr w:rsidR="00AD5E9E" w:rsidRPr="009D43A3" w:rsidSect="00B063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2" w:right="567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341" w:rsidRDefault="00146341">
      <w:r>
        <w:separator/>
      </w:r>
    </w:p>
  </w:endnote>
  <w:endnote w:type="continuationSeparator" w:id="0">
    <w:p w:rsidR="00146341" w:rsidRDefault="0014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MS Gothic"/>
    <w:charset w:val="80"/>
    <w:family w:val="roman"/>
    <w:pitch w:val="variable"/>
  </w:font>
  <w:font w:name="Lohit Hindi">
    <w:charset w:val="80"/>
    <w:family w:val="auto"/>
    <w:pitch w:val="variable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683" w:rsidRPr="002B51D6" w:rsidRDefault="00663683" w:rsidP="00B81109">
    <w:pPr>
      <w:pStyle w:val="Stopka"/>
      <w:framePr w:wrap="around" w:vAnchor="text" w:hAnchor="margin" w:xAlign="center" w:y="1"/>
      <w:rPr>
        <w:rStyle w:val="Numerstrony"/>
      </w:rPr>
    </w:pPr>
    <w:r w:rsidRPr="002B51D6">
      <w:rPr>
        <w:rStyle w:val="Numerstrony"/>
      </w:rPr>
      <w:fldChar w:fldCharType="begin"/>
    </w:r>
    <w:r w:rsidRPr="002B51D6">
      <w:rPr>
        <w:rStyle w:val="Numerstrony"/>
      </w:rPr>
      <w:instrText xml:space="preserve">PAGE  </w:instrText>
    </w:r>
    <w:r w:rsidRPr="002B51D6">
      <w:rPr>
        <w:rStyle w:val="Numerstrony"/>
      </w:rPr>
      <w:fldChar w:fldCharType="end"/>
    </w:r>
  </w:p>
  <w:p w:rsidR="00663683" w:rsidRDefault="00663683" w:rsidP="00B8110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2C0" w:rsidRDefault="00D442C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2C0" w:rsidRDefault="00D442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341" w:rsidRDefault="00146341">
      <w:r>
        <w:separator/>
      </w:r>
    </w:p>
  </w:footnote>
  <w:footnote w:type="continuationSeparator" w:id="0">
    <w:p w:rsidR="00146341" w:rsidRDefault="0014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2C0" w:rsidRDefault="00D442C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3C7" w:rsidRPr="00C243C7" w:rsidRDefault="00C243C7" w:rsidP="00C243C7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C243C7">
      <w:rPr>
        <w:rFonts w:ascii="Cambria" w:hAnsi="Cambria"/>
        <w:i/>
        <w:sz w:val="18"/>
        <w:szCs w:val="20"/>
        <w:lang w:eastAsia="ar-SA"/>
      </w:rPr>
      <w:t xml:space="preserve">Krakowski Szpital Specjalistyczny im. św. Jana Pawła </w:t>
    </w:r>
    <w:proofErr w:type="gramStart"/>
    <w:r w:rsidRPr="00C243C7">
      <w:rPr>
        <w:rFonts w:ascii="Cambria" w:hAnsi="Cambria"/>
        <w:i/>
        <w:sz w:val="18"/>
        <w:szCs w:val="20"/>
        <w:lang w:eastAsia="ar-SA"/>
      </w:rPr>
      <w:t>II  ul</w:t>
    </w:r>
    <w:proofErr w:type="gramEnd"/>
    <w:r w:rsidRPr="00C243C7">
      <w:rPr>
        <w:rFonts w:ascii="Cambria" w:hAnsi="Cambria"/>
        <w:i/>
        <w:sz w:val="18"/>
        <w:szCs w:val="20"/>
        <w:lang w:eastAsia="ar-SA"/>
      </w:rPr>
      <w:t>. Prądnicka 80, 31-202 Kraków</w:t>
    </w:r>
  </w:p>
  <w:p w:rsidR="00C243C7" w:rsidRPr="00C243C7" w:rsidRDefault="00C243C7" w:rsidP="00C243C7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C243C7">
      <w:rPr>
        <w:rFonts w:ascii="Cambria" w:hAnsi="Cambria"/>
        <w:i/>
        <w:sz w:val="18"/>
        <w:szCs w:val="20"/>
        <w:lang w:eastAsia="ar-SA"/>
      </w:rPr>
      <w:t xml:space="preserve">Postępowanie nr </w:t>
    </w:r>
    <w:r w:rsidRPr="00C243C7">
      <w:rPr>
        <w:rFonts w:ascii="Cambria" w:hAnsi="Cambria"/>
        <w:i/>
        <w:sz w:val="18"/>
        <w:szCs w:val="20"/>
        <w:lang w:eastAsia="ar-SA"/>
      </w:rPr>
      <w:t>DZ.271.1</w:t>
    </w:r>
    <w:bookmarkStart w:id="0" w:name="_GoBack"/>
    <w:bookmarkEnd w:id="0"/>
    <w:r w:rsidR="009F16A0">
      <w:rPr>
        <w:rFonts w:ascii="Cambria" w:hAnsi="Cambria"/>
        <w:i/>
        <w:sz w:val="18"/>
        <w:szCs w:val="20"/>
        <w:lang w:eastAsia="ar-SA"/>
      </w:rPr>
      <w:t>15</w:t>
    </w:r>
    <w:r w:rsidRPr="00C243C7">
      <w:rPr>
        <w:rFonts w:ascii="Cambria" w:hAnsi="Cambria"/>
        <w:i/>
        <w:sz w:val="18"/>
        <w:szCs w:val="20"/>
        <w:lang w:eastAsia="ar-SA"/>
      </w:rPr>
      <w:t>.2025 – Zaprojektuj i wybuduj: przebudowa instalacji gazów medycznych w pawilonach M1 i M2 na terenie Krakowskiego Szpitala Specjalistycznego im. św. Jana Pawła II</w:t>
    </w:r>
  </w:p>
  <w:p w:rsidR="00C243C7" w:rsidRPr="00C243C7" w:rsidRDefault="00C243C7" w:rsidP="00C243C7">
    <w:pPr>
      <w:pStyle w:val="Nagwek"/>
      <w:jc w:val="center"/>
      <w:rPr>
        <w:rFonts w:ascii="Cambria" w:hAnsi="Cambria"/>
        <w:i/>
        <w:sz w:val="18"/>
        <w:szCs w:val="20"/>
        <w:lang w:eastAsia="ar-SA"/>
      </w:rPr>
    </w:pPr>
    <w:r w:rsidRPr="00C243C7">
      <w:rPr>
        <w:rFonts w:ascii="Cambria" w:hAnsi="Cambria"/>
        <w:i/>
        <w:sz w:val="18"/>
        <w:szCs w:val="20"/>
        <w:lang w:eastAsia="ar-SA"/>
      </w:rPr>
      <w:t>_______________________________________________________________________________________________________________________________________</w:t>
    </w:r>
  </w:p>
  <w:p w:rsidR="00A049EE" w:rsidRPr="009D43A3" w:rsidRDefault="00A049EE" w:rsidP="009D43A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2C0" w:rsidRDefault="00D442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/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b/>
        <w:b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b/>
        <w:bCs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b/>
        <w:bCs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b/>
        <w:bCs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b/>
        <w:bCs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b/>
        <w:bCs/>
        <w:sz w:val="28"/>
        <w:szCs w:val="28"/>
      </w:rPr>
    </w:lvl>
  </w:abstractNum>
  <w:abstractNum w:abstractNumId="1">
    <w:nsid w:val="00000002"/>
    <w:multiLevelType w:val="singleLevel"/>
    <w:tmpl w:val="DFDC94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  <w:b/>
        <w:bCs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/>
        <w:b/>
        <w:bCs/>
        <w:i w:val="0"/>
        <w:iCs w:val="0"/>
        <w:sz w:val="19"/>
        <w:szCs w:val="19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4">
    <w:nsid w:val="00113C4C"/>
    <w:multiLevelType w:val="hybridMultilevel"/>
    <w:tmpl w:val="EC66A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9A0198"/>
    <w:multiLevelType w:val="hybridMultilevel"/>
    <w:tmpl w:val="98964374"/>
    <w:lvl w:ilvl="0" w:tplc="42EA8D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AB0C87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9"/>
      </w:rPr>
    </w:lvl>
    <w:lvl w:ilvl="2" w:tplc="A76EC5C8">
      <w:start w:val="1"/>
      <w:numFmt w:val="lowerLetter"/>
      <w:lvlText w:val="%3)"/>
      <w:lvlJc w:val="left"/>
      <w:pPr>
        <w:tabs>
          <w:tab w:val="num" w:pos="2433"/>
        </w:tabs>
        <w:ind w:left="2433" w:hanging="453"/>
      </w:pPr>
      <w:rPr>
        <w:rFonts w:ascii="Arial" w:hAnsi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36F73A6"/>
    <w:multiLevelType w:val="hybridMultilevel"/>
    <w:tmpl w:val="D35A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C40787"/>
    <w:multiLevelType w:val="hybridMultilevel"/>
    <w:tmpl w:val="72103FDE"/>
    <w:lvl w:ilvl="0" w:tplc="96745B98">
      <w:start w:val="1"/>
      <w:numFmt w:val="upperRoman"/>
      <w:lvlText w:val="%1.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960356"/>
    <w:multiLevelType w:val="hybridMultilevel"/>
    <w:tmpl w:val="4900E0DA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698A65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90F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3CA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703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0EE9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B428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6E83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A878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6619EA"/>
    <w:multiLevelType w:val="hybridMultilevel"/>
    <w:tmpl w:val="D71E47C2"/>
    <w:lvl w:ilvl="0" w:tplc="0415000F">
      <w:start w:val="1"/>
      <w:numFmt w:val="decimal"/>
      <w:pStyle w:val="Listapunktowana2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07F445BA"/>
    <w:multiLevelType w:val="hybridMultilevel"/>
    <w:tmpl w:val="5542505E"/>
    <w:lvl w:ilvl="0" w:tplc="0415000F">
      <w:start w:val="1"/>
      <w:numFmt w:val="decimal"/>
      <w:pStyle w:val="Lista-kontynuacja21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BAA7F38"/>
    <w:multiLevelType w:val="hybridMultilevel"/>
    <w:tmpl w:val="B9DE2FDC"/>
    <w:lvl w:ilvl="0" w:tplc="7BFA92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7A25E0"/>
    <w:multiLevelType w:val="hybridMultilevel"/>
    <w:tmpl w:val="7A06DEDA"/>
    <w:lvl w:ilvl="0" w:tplc="069624E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ED1726"/>
    <w:multiLevelType w:val="hybridMultilevel"/>
    <w:tmpl w:val="3B2C76B2"/>
    <w:lvl w:ilvl="0" w:tplc="D9645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8F284F"/>
    <w:multiLevelType w:val="hybridMultilevel"/>
    <w:tmpl w:val="4C281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56415"/>
    <w:multiLevelType w:val="hybridMultilevel"/>
    <w:tmpl w:val="9D5C3972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859ACA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EA62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746E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50B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862C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6E5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D847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1CDB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AA61B0"/>
    <w:multiLevelType w:val="hybridMultilevel"/>
    <w:tmpl w:val="E5FC714C"/>
    <w:lvl w:ilvl="0" w:tplc="AB0C87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69624E8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24A88F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641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CCA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3AB3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526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483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A82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AD437E"/>
    <w:multiLevelType w:val="multilevel"/>
    <w:tmpl w:val="04BE5D7C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30035A9"/>
    <w:multiLevelType w:val="hybridMultilevel"/>
    <w:tmpl w:val="A2B44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D964AA"/>
    <w:multiLevelType w:val="hybridMultilevel"/>
    <w:tmpl w:val="19B0CC6A"/>
    <w:lvl w:ilvl="0" w:tplc="FEC42C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FD70DC"/>
    <w:multiLevelType w:val="hybridMultilevel"/>
    <w:tmpl w:val="FC62CCA2"/>
    <w:lvl w:ilvl="0" w:tplc="E4064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0C87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19"/>
      </w:rPr>
    </w:lvl>
    <w:lvl w:ilvl="2" w:tplc="6E566D1C">
      <w:start w:val="4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AD808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CA5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305B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A6A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3E7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C0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ED3D2C"/>
    <w:multiLevelType w:val="hybridMultilevel"/>
    <w:tmpl w:val="0D386028"/>
    <w:lvl w:ilvl="0" w:tplc="1A9E65C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B03157"/>
    <w:multiLevelType w:val="hybridMultilevel"/>
    <w:tmpl w:val="4ACC0D2A"/>
    <w:lvl w:ilvl="0" w:tplc="6C0678FA">
      <w:start w:val="1"/>
      <w:numFmt w:val="bullet"/>
      <w:pStyle w:val="Listapunktowana3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07E6B48"/>
    <w:multiLevelType w:val="hybridMultilevel"/>
    <w:tmpl w:val="F2763F5A"/>
    <w:lvl w:ilvl="0" w:tplc="BFFA6DA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A69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5413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0F7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4A72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AEEE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787A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0898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8C5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793A75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45DB1442"/>
    <w:multiLevelType w:val="hybridMultilevel"/>
    <w:tmpl w:val="CAE06C20"/>
    <w:lvl w:ilvl="0" w:tplc="8FDEC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E0AF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B057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444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0C1C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26E8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CEE6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347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B64E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EA53C1"/>
    <w:multiLevelType w:val="hybridMultilevel"/>
    <w:tmpl w:val="4A1436DE"/>
    <w:lvl w:ilvl="0" w:tplc="56186E3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A76EC5C8">
      <w:start w:val="1"/>
      <w:numFmt w:val="lowerLetter"/>
      <w:lvlText w:val="%2)"/>
      <w:lvlJc w:val="left"/>
      <w:pPr>
        <w:tabs>
          <w:tab w:val="num" w:pos="1533"/>
        </w:tabs>
        <w:ind w:left="1533" w:hanging="453"/>
      </w:pPr>
      <w:rPr>
        <w:rFonts w:ascii="Arial" w:hAnsi="Arial" w:hint="default"/>
        <w:b w:val="0"/>
        <w:i w:val="0"/>
        <w:sz w:val="20"/>
        <w:szCs w:val="20"/>
      </w:rPr>
    </w:lvl>
    <w:lvl w:ilvl="2" w:tplc="54F6F472">
      <w:start w:val="5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450E98"/>
    <w:multiLevelType w:val="hybridMultilevel"/>
    <w:tmpl w:val="86A83B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8ED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ahoma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B56CFD"/>
    <w:multiLevelType w:val="hybridMultilevel"/>
    <w:tmpl w:val="EA066AAC"/>
    <w:lvl w:ilvl="0" w:tplc="D5743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3C50D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4F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6C55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253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D088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6AF3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B04C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964A13"/>
    <w:multiLevelType w:val="hybridMultilevel"/>
    <w:tmpl w:val="65E0ABA8"/>
    <w:lvl w:ilvl="0" w:tplc="408E127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CBA527D"/>
    <w:multiLevelType w:val="hybridMultilevel"/>
    <w:tmpl w:val="2BD62B2C"/>
    <w:lvl w:ilvl="0" w:tplc="FDC4E9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E1F3FAB"/>
    <w:multiLevelType w:val="hybridMultilevel"/>
    <w:tmpl w:val="9ABEDACC"/>
    <w:lvl w:ilvl="0" w:tplc="760879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2628146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39C24DF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89809EA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1E0F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C4F14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1542F48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A0BA9E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04D6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EB12191"/>
    <w:multiLevelType w:val="hybridMultilevel"/>
    <w:tmpl w:val="3DF8E0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DA6D95"/>
    <w:multiLevelType w:val="hybridMultilevel"/>
    <w:tmpl w:val="AF665078"/>
    <w:lvl w:ilvl="0" w:tplc="4F585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7B46CD"/>
    <w:multiLevelType w:val="hybridMultilevel"/>
    <w:tmpl w:val="DCFA06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9FD18B9"/>
    <w:multiLevelType w:val="hybridMultilevel"/>
    <w:tmpl w:val="476C5A4E"/>
    <w:name w:val="WW8Num52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945EBC"/>
    <w:multiLevelType w:val="hybridMultilevel"/>
    <w:tmpl w:val="3356CD74"/>
    <w:lvl w:ilvl="0" w:tplc="FEC42C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A25625"/>
    <w:multiLevelType w:val="hybridMultilevel"/>
    <w:tmpl w:val="F350D9C0"/>
    <w:lvl w:ilvl="0" w:tplc="35B6EE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BD6EBF"/>
    <w:multiLevelType w:val="hybridMultilevel"/>
    <w:tmpl w:val="D9E021D0"/>
    <w:lvl w:ilvl="0" w:tplc="0BC0479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808080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EC20ADD"/>
    <w:multiLevelType w:val="hybridMultilevel"/>
    <w:tmpl w:val="EFB47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F8149D"/>
    <w:multiLevelType w:val="hybridMultilevel"/>
    <w:tmpl w:val="215AFED6"/>
    <w:lvl w:ilvl="0" w:tplc="FBC2EA4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89205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64D38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A34B26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A6234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06A7F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CFF4724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9C68E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827D0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1276E28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67811293"/>
    <w:multiLevelType w:val="hybridMultilevel"/>
    <w:tmpl w:val="76E25A3E"/>
    <w:lvl w:ilvl="0" w:tplc="E14A553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9D820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3E28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40C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A3C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1CF7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06F7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A1E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AC63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BB138AF"/>
    <w:multiLevelType w:val="hybridMultilevel"/>
    <w:tmpl w:val="944820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EDD6A79"/>
    <w:multiLevelType w:val="multilevel"/>
    <w:tmpl w:val="CC8A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1C907F6"/>
    <w:multiLevelType w:val="hybridMultilevel"/>
    <w:tmpl w:val="D80CE8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>
    <w:nsid w:val="732C1DA8"/>
    <w:multiLevelType w:val="hybridMultilevel"/>
    <w:tmpl w:val="0EB0E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964851"/>
    <w:multiLevelType w:val="hybridMultilevel"/>
    <w:tmpl w:val="0C486A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8E59DA"/>
    <w:multiLevelType w:val="hybridMultilevel"/>
    <w:tmpl w:val="6CFEC206"/>
    <w:lvl w:ilvl="0" w:tplc="7A94F8F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B56377"/>
    <w:multiLevelType w:val="hybridMultilevel"/>
    <w:tmpl w:val="39DC3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6953AA"/>
    <w:multiLevelType w:val="hybridMultilevel"/>
    <w:tmpl w:val="66B231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10"/>
  </w:num>
  <w:num w:numId="4">
    <w:abstractNumId w:val="17"/>
  </w:num>
  <w:num w:numId="5">
    <w:abstractNumId w:val="27"/>
  </w:num>
  <w:num w:numId="6">
    <w:abstractNumId w:val="33"/>
  </w:num>
  <w:num w:numId="7">
    <w:abstractNumId w:val="38"/>
  </w:num>
  <w:num w:numId="8">
    <w:abstractNumId w:val="4"/>
  </w:num>
  <w:num w:numId="9">
    <w:abstractNumId w:val="34"/>
  </w:num>
  <w:num w:numId="10">
    <w:abstractNumId w:val="29"/>
  </w:num>
  <w:num w:numId="11">
    <w:abstractNumId w:val="7"/>
  </w:num>
  <w:num w:numId="12">
    <w:abstractNumId w:val="30"/>
  </w:num>
  <w:num w:numId="13">
    <w:abstractNumId w:val="14"/>
  </w:num>
  <w:num w:numId="14">
    <w:abstractNumId w:val="3"/>
  </w:num>
  <w:num w:numId="15">
    <w:abstractNumId w:val="16"/>
  </w:num>
  <w:num w:numId="16">
    <w:abstractNumId w:val="8"/>
  </w:num>
  <w:num w:numId="17">
    <w:abstractNumId w:val="25"/>
  </w:num>
  <w:num w:numId="18">
    <w:abstractNumId w:val="23"/>
  </w:num>
  <w:num w:numId="19">
    <w:abstractNumId w:val="31"/>
  </w:num>
  <w:num w:numId="20">
    <w:abstractNumId w:val="40"/>
  </w:num>
  <w:num w:numId="21">
    <w:abstractNumId w:val="42"/>
  </w:num>
  <w:num w:numId="22">
    <w:abstractNumId w:val="28"/>
  </w:num>
  <w:num w:numId="23">
    <w:abstractNumId w:val="15"/>
  </w:num>
  <w:num w:numId="24">
    <w:abstractNumId w:val="20"/>
  </w:num>
  <w:num w:numId="25">
    <w:abstractNumId w:val="12"/>
  </w:num>
  <w:num w:numId="26">
    <w:abstractNumId w:val="36"/>
  </w:num>
  <w:num w:numId="27">
    <w:abstractNumId w:val="19"/>
  </w:num>
  <w:num w:numId="28">
    <w:abstractNumId w:val="26"/>
  </w:num>
  <w:num w:numId="29">
    <w:abstractNumId w:val="11"/>
  </w:num>
  <w:num w:numId="30">
    <w:abstractNumId w:val="5"/>
  </w:num>
  <w:num w:numId="31">
    <w:abstractNumId w:val="21"/>
  </w:num>
  <w:num w:numId="32">
    <w:abstractNumId w:val="48"/>
  </w:num>
  <w:num w:numId="33">
    <w:abstractNumId w:val="39"/>
  </w:num>
  <w:num w:numId="34">
    <w:abstractNumId w:val="43"/>
  </w:num>
  <w:num w:numId="35">
    <w:abstractNumId w:val="37"/>
  </w:num>
  <w:num w:numId="36">
    <w:abstractNumId w:val="50"/>
  </w:num>
  <w:num w:numId="37">
    <w:abstractNumId w:val="13"/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9"/>
  </w:num>
  <w:num w:numId="41">
    <w:abstractNumId w:val="45"/>
  </w:num>
  <w:num w:numId="42">
    <w:abstractNumId w:val="24"/>
  </w:num>
  <w:num w:numId="43">
    <w:abstractNumId w:val="41"/>
  </w:num>
  <w:num w:numId="44">
    <w:abstractNumId w:val="32"/>
  </w:num>
  <w:num w:numId="45">
    <w:abstractNumId w:val="46"/>
  </w:num>
  <w:num w:numId="46">
    <w:abstractNumId w:val="18"/>
  </w:num>
  <w:num w:numId="47">
    <w:abstractNumId w:val="6"/>
  </w:num>
  <w:num w:numId="48">
    <w:abstractNumId w:val="4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972"/>
    <w:rsid w:val="0000025D"/>
    <w:rsid w:val="000026FD"/>
    <w:rsid w:val="00012E7F"/>
    <w:rsid w:val="00015E59"/>
    <w:rsid w:val="00016141"/>
    <w:rsid w:val="00016CD1"/>
    <w:rsid w:val="00020812"/>
    <w:rsid w:val="00021623"/>
    <w:rsid w:val="00021D38"/>
    <w:rsid w:val="00021FD1"/>
    <w:rsid w:val="000225B8"/>
    <w:rsid w:val="000226F5"/>
    <w:rsid w:val="00024CEF"/>
    <w:rsid w:val="000252B8"/>
    <w:rsid w:val="000256DE"/>
    <w:rsid w:val="0002584E"/>
    <w:rsid w:val="00027CC6"/>
    <w:rsid w:val="00027FB3"/>
    <w:rsid w:val="00031A3C"/>
    <w:rsid w:val="00033066"/>
    <w:rsid w:val="00034754"/>
    <w:rsid w:val="00035EAA"/>
    <w:rsid w:val="00036311"/>
    <w:rsid w:val="0004117F"/>
    <w:rsid w:val="00041ADA"/>
    <w:rsid w:val="00042C05"/>
    <w:rsid w:val="000512C6"/>
    <w:rsid w:val="000523FE"/>
    <w:rsid w:val="00053762"/>
    <w:rsid w:val="000574C7"/>
    <w:rsid w:val="00057B04"/>
    <w:rsid w:val="00060544"/>
    <w:rsid w:val="0006079B"/>
    <w:rsid w:val="0006243D"/>
    <w:rsid w:val="000636A0"/>
    <w:rsid w:val="00064403"/>
    <w:rsid w:val="00064CEF"/>
    <w:rsid w:val="0006511B"/>
    <w:rsid w:val="0006554D"/>
    <w:rsid w:val="00066736"/>
    <w:rsid w:val="000751B3"/>
    <w:rsid w:val="00081428"/>
    <w:rsid w:val="00085CD4"/>
    <w:rsid w:val="00087ED9"/>
    <w:rsid w:val="00090127"/>
    <w:rsid w:val="000909A0"/>
    <w:rsid w:val="00091A58"/>
    <w:rsid w:val="00092B71"/>
    <w:rsid w:val="00092D35"/>
    <w:rsid w:val="00093BC4"/>
    <w:rsid w:val="00094139"/>
    <w:rsid w:val="00096939"/>
    <w:rsid w:val="00096BE5"/>
    <w:rsid w:val="000A3400"/>
    <w:rsid w:val="000A3638"/>
    <w:rsid w:val="000A435F"/>
    <w:rsid w:val="000A4C05"/>
    <w:rsid w:val="000A532C"/>
    <w:rsid w:val="000B0221"/>
    <w:rsid w:val="000B0932"/>
    <w:rsid w:val="000B1651"/>
    <w:rsid w:val="000C05B0"/>
    <w:rsid w:val="000C1A5F"/>
    <w:rsid w:val="000C3CA7"/>
    <w:rsid w:val="000C4869"/>
    <w:rsid w:val="000D06F7"/>
    <w:rsid w:val="000D1F03"/>
    <w:rsid w:val="000D3385"/>
    <w:rsid w:val="000E12E2"/>
    <w:rsid w:val="000E286C"/>
    <w:rsid w:val="000E44D2"/>
    <w:rsid w:val="000E48D2"/>
    <w:rsid w:val="000E7993"/>
    <w:rsid w:val="000F2A30"/>
    <w:rsid w:val="00105944"/>
    <w:rsid w:val="001138C8"/>
    <w:rsid w:val="001138D5"/>
    <w:rsid w:val="00117377"/>
    <w:rsid w:val="00117644"/>
    <w:rsid w:val="001201F7"/>
    <w:rsid w:val="00120A4E"/>
    <w:rsid w:val="00121F07"/>
    <w:rsid w:val="00123165"/>
    <w:rsid w:val="0012486D"/>
    <w:rsid w:val="00125197"/>
    <w:rsid w:val="001251F8"/>
    <w:rsid w:val="00126DDB"/>
    <w:rsid w:val="00127416"/>
    <w:rsid w:val="001276A8"/>
    <w:rsid w:val="00127E30"/>
    <w:rsid w:val="0013087F"/>
    <w:rsid w:val="0013223C"/>
    <w:rsid w:val="0013466D"/>
    <w:rsid w:val="00134C10"/>
    <w:rsid w:val="00136246"/>
    <w:rsid w:val="00136B79"/>
    <w:rsid w:val="00136B8C"/>
    <w:rsid w:val="001457D7"/>
    <w:rsid w:val="00146341"/>
    <w:rsid w:val="001479B9"/>
    <w:rsid w:val="00147B60"/>
    <w:rsid w:val="00147F2F"/>
    <w:rsid w:val="00150C3C"/>
    <w:rsid w:val="00152FB3"/>
    <w:rsid w:val="001607FA"/>
    <w:rsid w:val="00160BDF"/>
    <w:rsid w:val="001619BD"/>
    <w:rsid w:val="00163750"/>
    <w:rsid w:val="00164300"/>
    <w:rsid w:val="00164976"/>
    <w:rsid w:val="0016754E"/>
    <w:rsid w:val="00167AE5"/>
    <w:rsid w:val="001727CD"/>
    <w:rsid w:val="00173ABC"/>
    <w:rsid w:val="00175CED"/>
    <w:rsid w:val="00176AC6"/>
    <w:rsid w:val="00176B8C"/>
    <w:rsid w:val="001807AA"/>
    <w:rsid w:val="001836B9"/>
    <w:rsid w:val="00185544"/>
    <w:rsid w:val="00185CE5"/>
    <w:rsid w:val="00190258"/>
    <w:rsid w:val="001929EF"/>
    <w:rsid w:val="0019304A"/>
    <w:rsid w:val="00193B31"/>
    <w:rsid w:val="001975C3"/>
    <w:rsid w:val="001979CA"/>
    <w:rsid w:val="001A202F"/>
    <w:rsid w:val="001A22B7"/>
    <w:rsid w:val="001A3DA6"/>
    <w:rsid w:val="001A49F8"/>
    <w:rsid w:val="001A53F5"/>
    <w:rsid w:val="001A63FD"/>
    <w:rsid w:val="001A7276"/>
    <w:rsid w:val="001B039B"/>
    <w:rsid w:val="001B20FB"/>
    <w:rsid w:val="001B793A"/>
    <w:rsid w:val="001C2335"/>
    <w:rsid w:val="001C4EFF"/>
    <w:rsid w:val="001C5172"/>
    <w:rsid w:val="001C5878"/>
    <w:rsid w:val="001C5FCC"/>
    <w:rsid w:val="001C74C9"/>
    <w:rsid w:val="001C78A6"/>
    <w:rsid w:val="001D0A8B"/>
    <w:rsid w:val="001D18F7"/>
    <w:rsid w:val="001D31C6"/>
    <w:rsid w:val="001D3966"/>
    <w:rsid w:val="001D3E0A"/>
    <w:rsid w:val="001D499E"/>
    <w:rsid w:val="001D5B24"/>
    <w:rsid w:val="001D7304"/>
    <w:rsid w:val="001E1A7F"/>
    <w:rsid w:val="001E2214"/>
    <w:rsid w:val="001E329D"/>
    <w:rsid w:val="001E40DC"/>
    <w:rsid w:val="001E4552"/>
    <w:rsid w:val="001E4A32"/>
    <w:rsid w:val="001E4FEA"/>
    <w:rsid w:val="001E6CB9"/>
    <w:rsid w:val="001F079A"/>
    <w:rsid w:val="001F17AF"/>
    <w:rsid w:val="001F1902"/>
    <w:rsid w:val="001F1CF3"/>
    <w:rsid w:val="001F23CE"/>
    <w:rsid w:val="001F287A"/>
    <w:rsid w:val="001F3658"/>
    <w:rsid w:val="001F697C"/>
    <w:rsid w:val="001F714E"/>
    <w:rsid w:val="001F76F4"/>
    <w:rsid w:val="00201926"/>
    <w:rsid w:val="00203C00"/>
    <w:rsid w:val="00204BD7"/>
    <w:rsid w:val="00204BE8"/>
    <w:rsid w:val="0020762B"/>
    <w:rsid w:val="00207DED"/>
    <w:rsid w:val="00210401"/>
    <w:rsid w:val="00211850"/>
    <w:rsid w:val="00211CBD"/>
    <w:rsid w:val="002133F7"/>
    <w:rsid w:val="00216313"/>
    <w:rsid w:val="002204BA"/>
    <w:rsid w:val="00221355"/>
    <w:rsid w:val="002247D7"/>
    <w:rsid w:val="00227D94"/>
    <w:rsid w:val="00230D82"/>
    <w:rsid w:val="00233A4D"/>
    <w:rsid w:val="002363AD"/>
    <w:rsid w:val="0024136C"/>
    <w:rsid w:val="002445EC"/>
    <w:rsid w:val="00245826"/>
    <w:rsid w:val="00245FD4"/>
    <w:rsid w:val="00247F8E"/>
    <w:rsid w:val="00250178"/>
    <w:rsid w:val="0025056D"/>
    <w:rsid w:val="00250808"/>
    <w:rsid w:val="00251B86"/>
    <w:rsid w:val="00252C8C"/>
    <w:rsid w:val="00254274"/>
    <w:rsid w:val="0025519F"/>
    <w:rsid w:val="0025689B"/>
    <w:rsid w:val="00257E2B"/>
    <w:rsid w:val="00260BD7"/>
    <w:rsid w:val="00261A0C"/>
    <w:rsid w:val="002625A6"/>
    <w:rsid w:val="00262F92"/>
    <w:rsid w:val="002638D7"/>
    <w:rsid w:val="00265EB3"/>
    <w:rsid w:val="00266A7D"/>
    <w:rsid w:val="00270DDD"/>
    <w:rsid w:val="00272E6E"/>
    <w:rsid w:val="00273D29"/>
    <w:rsid w:val="00274786"/>
    <w:rsid w:val="00274A8C"/>
    <w:rsid w:val="0027501A"/>
    <w:rsid w:val="00275969"/>
    <w:rsid w:val="002760D0"/>
    <w:rsid w:val="0027718D"/>
    <w:rsid w:val="00277B43"/>
    <w:rsid w:val="002800C1"/>
    <w:rsid w:val="00281248"/>
    <w:rsid w:val="00281B2C"/>
    <w:rsid w:val="002826C1"/>
    <w:rsid w:val="002840E0"/>
    <w:rsid w:val="002857A4"/>
    <w:rsid w:val="002858C2"/>
    <w:rsid w:val="00290F10"/>
    <w:rsid w:val="00292A4D"/>
    <w:rsid w:val="002945A9"/>
    <w:rsid w:val="002959D9"/>
    <w:rsid w:val="00296583"/>
    <w:rsid w:val="002A09DC"/>
    <w:rsid w:val="002A2006"/>
    <w:rsid w:val="002A2E75"/>
    <w:rsid w:val="002A4CAD"/>
    <w:rsid w:val="002B0078"/>
    <w:rsid w:val="002B29CA"/>
    <w:rsid w:val="002B40AC"/>
    <w:rsid w:val="002B51D6"/>
    <w:rsid w:val="002B6547"/>
    <w:rsid w:val="002B7CDC"/>
    <w:rsid w:val="002C05CD"/>
    <w:rsid w:val="002C1C74"/>
    <w:rsid w:val="002C1E89"/>
    <w:rsid w:val="002C2F95"/>
    <w:rsid w:val="002C3FE6"/>
    <w:rsid w:val="002C5D32"/>
    <w:rsid w:val="002D30A7"/>
    <w:rsid w:val="002D349C"/>
    <w:rsid w:val="002D3A77"/>
    <w:rsid w:val="002D4CF1"/>
    <w:rsid w:val="002D62C0"/>
    <w:rsid w:val="002E1498"/>
    <w:rsid w:val="002E2B39"/>
    <w:rsid w:val="002E3F53"/>
    <w:rsid w:val="002E68C4"/>
    <w:rsid w:val="002E6B89"/>
    <w:rsid w:val="002E6B8A"/>
    <w:rsid w:val="002F0D07"/>
    <w:rsid w:val="002F17F4"/>
    <w:rsid w:val="00300792"/>
    <w:rsid w:val="0030353B"/>
    <w:rsid w:val="0030429C"/>
    <w:rsid w:val="00307467"/>
    <w:rsid w:val="00310A0A"/>
    <w:rsid w:val="00310E73"/>
    <w:rsid w:val="003126C8"/>
    <w:rsid w:val="0031341B"/>
    <w:rsid w:val="00313D80"/>
    <w:rsid w:val="00316AF9"/>
    <w:rsid w:val="00317474"/>
    <w:rsid w:val="00320FE0"/>
    <w:rsid w:val="003278A7"/>
    <w:rsid w:val="00327D12"/>
    <w:rsid w:val="00331478"/>
    <w:rsid w:val="003320C2"/>
    <w:rsid w:val="00333BCB"/>
    <w:rsid w:val="00335CAF"/>
    <w:rsid w:val="00336C80"/>
    <w:rsid w:val="0033774D"/>
    <w:rsid w:val="00340DE4"/>
    <w:rsid w:val="00340FCC"/>
    <w:rsid w:val="0034396B"/>
    <w:rsid w:val="00346197"/>
    <w:rsid w:val="00351137"/>
    <w:rsid w:val="003528CA"/>
    <w:rsid w:val="003537DD"/>
    <w:rsid w:val="00353F69"/>
    <w:rsid w:val="0035414D"/>
    <w:rsid w:val="00354889"/>
    <w:rsid w:val="00354CB0"/>
    <w:rsid w:val="003554FB"/>
    <w:rsid w:val="00355912"/>
    <w:rsid w:val="00362166"/>
    <w:rsid w:val="00362DA6"/>
    <w:rsid w:val="0036317D"/>
    <w:rsid w:val="003750FB"/>
    <w:rsid w:val="003808F7"/>
    <w:rsid w:val="0038216B"/>
    <w:rsid w:val="00386BD4"/>
    <w:rsid w:val="00392649"/>
    <w:rsid w:val="00393825"/>
    <w:rsid w:val="00394B16"/>
    <w:rsid w:val="003950F7"/>
    <w:rsid w:val="0039650C"/>
    <w:rsid w:val="003975A7"/>
    <w:rsid w:val="00397C0C"/>
    <w:rsid w:val="003A08B3"/>
    <w:rsid w:val="003A1032"/>
    <w:rsid w:val="003A7B72"/>
    <w:rsid w:val="003B0078"/>
    <w:rsid w:val="003B0B9D"/>
    <w:rsid w:val="003B3AAC"/>
    <w:rsid w:val="003B45F4"/>
    <w:rsid w:val="003B768F"/>
    <w:rsid w:val="003B7B2B"/>
    <w:rsid w:val="003C1FF6"/>
    <w:rsid w:val="003C3347"/>
    <w:rsid w:val="003C459C"/>
    <w:rsid w:val="003C60B0"/>
    <w:rsid w:val="003C77E4"/>
    <w:rsid w:val="003C7B57"/>
    <w:rsid w:val="003D05B3"/>
    <w:rsid w:val="003D0CAE"/>
    <w:rsid w:val="003D3E5B"/>
    <w:rsid w:val="003D4319"/>
    <w:rsid w:val="003D4D1E"/>
    <w:rsid w:val="003D51A3"/>
    <w:rsid w:val="003D7647"/>
    <w:rsid w:val="003E1673"/>
    <w:rsid w:val="003E1F20"/>
    <w:rsid w:val="003E2A8A"/>
    <w:rsid w:val="003E598C"/>
    <w:rsid w:val="003E5BFD"/>
    <w:rsid w:val="003E7290"/>
    <w:rsid w:val="003F0EAF"/>
    <w:rsid w:val="003F1EB0"/>
    <w:rsid w:val="003F4484"/>
    <w:rsid w:val="003F7D7E"/>
    <w:rsid w:val="00400950"/>
    <w:rsid w:val="00402220"/>
    <w:rsid w:val="004030B7"/>
    <w:rsid w:val="004047CC"/>
    <w:rsid w:val="00405359"/>
    <w:rsid w:val="00407410"/>
    <w:rsid w:val="00411B89"/>
    <w:rsid w:val="00412951"/>
    <w:rsid w:val="004134D0"/>
    <w:rsid w:val="00413CF6"/>
    <w:rsid w:val="004157FE"/>
    <w:rsid w:val="00416FB6"/>
    <w:rsid w:val="00417827"/>
    <w:rsid w:val="00420E01"/>
    <w:rsid w:val="00421BBA"/>
    <w:rsid w:val="004224E6"/>
    <w:rsid w:val="0042427D"/>
    <w:rsid w:val="004248D6"/>
    <w:rsid w:val="004302CB"/>
    <w:rsid w:val="00431594"/>
    <w:rsid w:val="00431889"/>
    <w:rsid w:val="00435497"/>
    <w:rsid w:val="004375E4"/>
    <w:rsid w:val="00442A7B"/>
    <w:rsid w:val="0044335F"/>
    <w:rsid w:val="0044356A"/>
    <w:rsid w:val="004521B3"/>
    <w:rsid w:val="0045431E"/>
    <w:rsid w:val="00456361"/>
    <w:rsid w:val="004576B8"/>
    <w:rsid w:val="00462F30"/>
    <w:rsid w:val="004633CF"/>
    <w:rsid w:val="00467657"/>
    <w:rsid w:val="00471450"/>
    <w:rsid w:val="00471A90"/>
    <w:rsid w:val="00472324"/>
    <w:rsid w:val="004745AD"/>
    <w:rsid w:val="00475430"/>
    <w:rsid w:val="004772C0"/>
    <w:rsid w:val="00485C4C"/>
    <w:rsid w:val="00486195"/>
    <w:rsid w:val="004869C6"/>
    <w:rsid w:val="00491E02"/>
    <w:rsid w:val="004925C2"/>
    <w:rsid w:val="00495E21"/>
    <w:rsid w:val="00496AAD"/>
    <w:rsid w:val="00497B21"/>
    <w:rsid w:val="004A24C3"/>
    <w:rsid w:val="004A361F"/>
    <w:rsid w:val="004A42B4"/>
    <w:rsid w:val="004A51DB"/>
    <w:rsid w:val="004B3F69"/>
    <w:rsid w:val="004B4201"/>
    <w:rsid w:val="004B4371"/>
    <w:rsid w:val="004B49BA"/>
    <w:rsid w:val="004B5A60"/>
    <w:rsid w:val="004C29D7"/>
    <w:rsid w:val="004C4E75"/>
    <w:rsid w:val="004C4F16"/>
    <w:rsid w:val="004C75A1"/>
    <w:rsid w:val="004D058D"/>
    <w:rsid w:val="004D3925"/>
    <w:rsid w:val="004D4BF1"/>
    <w:rsid w:val="004D4EC2"/>
    <w:rsid w:val="004D7A8C"/>
    <w:rsid w:val="004E062E"/>
    <w:rsid w:val="004E3D4C"/>
    <w:rsid w:val="004E443F"/>
    <w:rsid w:val="004E704B"/>
    <w:rsid w:val="004F0F56"/>
    <w:rsid w:val="004F2924"/>
    <w:rsid w:val="004F57EC"/>
    <w:rsid w:val="004F6CA8"/>
    <w:rsid w:val="004F7FA0"/>
    <w:rsid w:val="00500714"/>
    <w:rsid w:val="00502918"/>
    <w:rsid w:val="00505020"/>
    <w:rsid w:val="00511138"/>
    <w:rsid w:val="00514FB4"/>
    <w:rsid w:val="00516BE3"/>
    <w:rsid w:val="0052115D"/>
    <w:rsid w:val="00521E1A"/>
    <w:rsid w:val="00522067"/>
    <w:rsid w:val="005221AB"/>
    <w:rsid w:val="0052247E"/>
    <w:rsid w:val="00522B6C"/>
    <w:rsid w:val="0052384D"/>
    <w:rsid w:val="00523C0A"/>
    <w:rsid w:val="005240E0"/>
    <w:rsid w:val="005266D2"/>
    <w:rsid w:val="005274D3"/>
    <w:rsid w:val="005319E6"/>
    <w:rsid w:val="00533B83"/>
    <w:rsid w:val="00536942"/>
    <w:rsid w:val="005412B2"/>
    <w:rsid w:val="00543175"/>
    <w:rsid w:val="00543F15"/>
    <w:rsid w:val="005447D1"/>
    <w:rsid w:val="005462C7"/>
    <w:rsid w:val="005464AA"/>
    <w:rsid w:val="00551C10"/>
    <w:rsid w:val="0055640A"/>
    <w:rsid w:val="00556E79"/>
    <w:rsid w:val="0056285D"/>
    <w:rsid w:val="00565653"/>
    <w:rsid w:val="00565B16"/>
    <w:rsid w:val="0057112C"/>
    <w:rsid w:val="0057179F"/>
    <w:rsid w:val="005718E4"/>
    <w:rsid w:val="005756DE"/>
    <w:rsid w:val="00575D9F"/>
    <w:rsid w:val="005768FA"/>
    <w:rsid w:val="00580F5B"/>
    <w:rsid w:val="005821CC"/>
    <w:rsid w:val="00582641"/>
    <w:rsid w:val="00584519"/>
    <w:rsid w:val="00585444"/>
    <w:rsid w:val="00590CC8"/>
    <w:rsid w:val="00591A11"/>
    <w:rsid w:val="00593A49"/>
    <w:rsid w:val="00595050"/>
    <w:rsid w:val="00596FAB"/>
    <w:rsid w:val="005973EF"/>
    <w:rsid w:val="005978AB"/>
    <w:rsid w:val="005979C0"/>
    <w:rsid w:val="005A2065"/>
    <w:rsid w:val="005A216D"/>
    <w:rsid w:val="005A3AD5"/>
    <w:rsid w:val="005A59F4"/>
    <w:rsid w:val="005A5AA7"/>
    <w:rsid w:val="005A79D5"/>
    <w:rsid w:val="005B03E5"/>
    <w:rsid w:val="005B0FDA"/>
    <w:rsid w:val="005B36A7"/>
    <w:rsid w:val="005B4630"/>
    <w:rsid w:val="005B619F"/>
    <w:rsid w:val="005B7018"/>
    <w:rsid w:val="005B71EB"/>
    <w:rsid w:val="005C4F25"/>
    <w:rsid w:val="005C6202"/>
    <w:rsid w:val="005C6A96"/>
    <w:rsid w:val="005D0987"/>
    <w:rsid w:val="005D1084"/>
    <w:rsid w:val="005D177D"/>
    <w:rsid w:val="005D231D"/>
    <w:rsid w:val="005D2CC2"/>
    <w:rsid w:val="005D37BA"/>
    <w:rsid w:val="005D4687"/>
    <w:rsid w:val="005D4D36"/>
    <w:rsid w:val="005D63B0"/>
    <w:rsid w:val="005D74D4"/>
    <w:rsid w:val="005E751F"/>
    <w:rsid w:val="005F09E7"/>
    <w:rsid w:val="005F156A"/>
    <w:rsid w:val="005F174B"/>
    <w:rsid w:val="005F1F7D"/>
    <w:rsid w:val="005F245A"/>
    <w:rsid w:val="005F6A08"/>
    <w:rsid w:val="00600184"/>
    <w:rsid w:val="0060247D"/>
    <w:rsid w:val="006027A6"/>
    <w:rsid w:val="00603FDB"/>
    <w:rsid w:val="0060409A"/>
    <w:rsid w:val="006054BD"/>
    <w:rsid w:val="00605BCE"/>
    <w:rsid w:val="00606231"/>
    <w:rsid w:val="00607A26"/>
    <w:rsid w:val="006120A8"/>
    <w:rsid w:val="00614726"/>
    <w:rsid w:val="00615274"/>
    <w:rsid w:val="006153B2"/>
    <w:rsid w:val="0061610E"/>
    <w:rsid w:val="006173D7"/>
    <w:rsid w:val="00620428"/>
    <w:rsid w:val="00620A67"/>
    <w:rsid w:val="00621195"/>
    <w:rsid w:val="00624A21"/>
    <w:rsid w:val="00625BE5"/>
    <w:rsid w:val="006262A7"/>
    <w:rsid w:val="0062709A"/>
    <w:rsid w:val="00630BB7"/>
    <w:rsid w:val="00635F6A"/>
    <w:rsid w:val="00644614"/>
    <w:rsid w:val="00646F0B"/>
    <w:rsid w:val="00647DEC"/>
    <w:rsid w:val="00651482"/>
    <w:rsid w:val="00652169"/>
    <w:rsid w:val="00652F1A"/>
    <w:rsid w:val="00656A89"/>
    <w:rsid w:val="00656B65"/>
    <w:rsid w:val="00663683"/>
    <w:rsid w:val="00664D91"/>
    <w:rsid w:val="00666860"/>
    <w:rsid w:val="00666BD0"/>
    <w:rsid w:val="0066757B"/>
    <w:rsid w:val="00671E7F"/>
    <w:rsid w:val="006724D1"/>
    <w:rsid w:val="006726C9"/>
    <w:rsid w:val="0067291E"/>
    <w:rsid w:val="00673BF4"/>
    <w:rsid w:val="0067571E"/>
    <w:rsid w:val="00675982"/>
    <w:rsid w:val="00675EF6"/>
    <w:rsid w:val="00676F6A"/>
    <w:rsid w:val="00677C7C"/>
    <w:rsid w:val="006801FE"/>
    <w:rsid w:val="00680A7F"/>
    <w:rsid w:val="0068244A"/>
    <w:rsid w:val="0068638F"/>
    <w:rsid w:val="00687D95"/>
    <w:rsid w:val="0069087A"/>
    <w:rsid w:val="0069563C"/>
    <w:rsid w:val="006A2D45"/>
    <w:rsid w:val="006A4C2B"/>
    <w:rsid w:val="006B1105"/>
    <w:rsid w:val="006B164B"/>
    <w:rsid w:val="006B7CB9"/>
    <w:rsid w:val="006C12C2"/>
    <w:rsid w:val="006C136F"/>
    <w:rsid w:val="006C141D"/>
    <w:rsid w:val="006C1A2E"/>
    <w:rsid w:val="006C1D88"/>
    <w:rsid w:val="006C71D6"/>
    <w:rsid w:val="006C74A7"/>
    <w:rsid w:val="006D2341"/>
    <w:rsid w:val="006D24FB"/>
    <w:rsid w:val="006D327C"/>
    <w:rsid w:val="006D4548"/>
    <w:rsid w:val="006D65C0"/>
    <w:rsid w:val="006D67FC"/>
    <w:rsid w:val="006D7B68"/>
    <w:rsid w:val="006E2336"/>
    <w:rsid w:val="006E3941"/>
    <w:rsid w:val="006E475B"/>
    <w:rsid w:val="006E4923"/>
    <w:rsid w:val="006E5245"/>
    <w:rsid w:val="006E5CCB"/>
    <w:rsid w:val="006F0B60"/>
    <w:rsid w:val="006F2BA1"/>
    <w:rsid w:val="006F46DC"/>
    <w:rsid w:val="006F5517"/>
    <w:rsid w:val="006F74A6"/>
    <w:rsid w:val="006F7FDA"/>
    <w:rsid w:val="0070080E"/>
    <w:rsid w:val="00700CB8"/>
    <w:rsid w:val="00701395"/>
    <w:rsid w:val="00701C2A"/>
    <w:rsid w:val="00701D44"/>
    <w:rsid w:val="00704D01"/>
    <w:rsid w:val="00705711"/>
    <w:rsid w:val="00705F24"/>
    <w:rsid w:val="0071118D"/>
    <w:rsid w:val="00711CD9"/>
    <w:rsid w:val="00712EBB"/>
    <w:rsid w:val="007144D8"/>
    <w:rsid w:val="00716985"/>
    <w:rsid w:val="00721CB7"/>
    <w:rsid w:val="00723E5B"/>
    <w:rsid w:val="00724BC3"/>
    <w:rsid w:val="00724F43"/>
    <w:rsid w:val="0072503D"/>
    <w:rsid w:val="0072558D"/>
    <w:rsid w:val="0072560E"/>
    <w:rsid w:val="00727013"/>
    <w:rsid w:val="00732A25"/>
    <w:rsid w:val="00734541"/>
    <w:rsid w:val="00734854"/>
    <w:rsid w:val="007357D0"/>
    <w:rsid w:val="00740A43"/>
    <w:rsid w:val="00743D48"/>
    <w:rsid w:val="007449DA"/>
    <w:rsid w:val="00745909"/>
    <w:rsid w:val="007460BA"/>
    <w:rsid w:val="00746CED"/>
    <w:rsid w:val="00751213"/>
    <w:rsid w:val="00751333"/>
    <w:rsid w:val="007515CA"/>
    <w:rsid w:val="0075422C"/>
    <w:rsid w:val="00754FB4"/>
    <w:rsid w:val="0075621A"/>
    <w:rsid w:val="00763ED8"/>
    <w:rsid w:val="00767156"/>
    <w:rsid w:val="00770908"/>
    <w:rsid w:val="00775335"/>
    <w:rsid w:val="00776ABC"/>
    <w:rsid w:val="00777883"/>
    <w:rsid w:val="00781F8B"/>
    <w:rsid w:val="007823DC"/>
    <w:rsid w:val="00783566"/>
    <w:rsid w:val="007852E0"/>
    <w:rsid w:val="007858D6"/>
    <w:rsid w:val="00786C86"/>
    <w:rsid w:val="00793AF1"/>
    <w:rsid w:val="007950FF"/>
    <w:rsid w:val="007967AE"/>
    <w:rsid w:val="007976D4"/>
    <w:rsid w:val="007A2FA3"/>
    <w:rsid w:val="007A7672"/>
    <w:rsid w:val="007B02B1"/>
    <w:rsid w:val="007B45D6"/>
    <w:rsid w:val="007B74E6"/>
    <w:rsid w:val="007C262B"/>
    <w:rsid w:val="007C2B27"/>
    <w:rsid w:val="007C3661"/>
    <w:rsid w:val="007C54CD"/>
    <w:rsid w:val="007D062C"/>
    <w:rsid w:val="007D143B"/>
    <w:rsid w:val="007D1C37"/>
    <w:rsid w:val="007E2560"/>
    <w:rsid w:val="007E2B78"/>
    <w:rsid w:val="007E36D5"/>
    <w:rsid w:val="007E3D20"/>
    <w:rsid w:val="007E64F8"/>
    <w:rsid w:val="007E665B"/>
    <w:rsid w:val="007E7BAF"/>
    <w:rsid w:val="007E7C87"/>
    <w:rsid w:val="007F03D7"/>
    <w:rsid w:val="007F0F92"/>
    <w:rsid w:val="007F434F"/>
    <w:rsid w:val="007F5F7D"/>
    <w:rsid w:val="007F71BD"/>
    <w:rsid w:val="008000CD"/>
    <w:rsid w:val="00801C69"/>
    <w:rsid w:val="00804A27"/>
    <w:rsid w:val="008053FA"/>
    <w:rsid w:val="00806FB7"/>
    <w:rsid w:val="008078CF"/>
    <w:rsid w:val="00813A96"/>
    <w:rsid w:val="00813F36"/>
    <w:rsid w:val="00814CDB"/>
    <w:rsid w:val="00815E62"/>
    <w:rsid w:val="00816F0A"/>
    <w:rsid w:val="0081741E"/>
    <w:rsid w:val="0082109A"/>
    <w:rsid w:val="00821DC7"/>
    <w:rsid w:val="00823091"/>
    <w:rsid w:val="008247BF"/>
    <w:rsid w:val="00826D0F"/>
    <w:rsid w:val="0082716C"/>
    <w:rsid w:val="0082758B"/>
    <w:rsid w:val="00827CA3"/>
    <w:rsid w:val="00832F48"/>
    <w:rsid w:val="00833E08"/>
    <w:rsid w:val="00834950"/>
    <w:rsid w:val="00834EE8"/>
    <w:rsid w:val="00835786"/>
    <w:rsid w:val="00836E4C"/>
    <w:rsid w:val="00842B22"/>
    <w:rsid w:val="008441AF"/>
    <w:rsid w:val="0084587B"/>
    <w:rsid w:val="00846CA5"/>
    <w:rsid w:val="0084762F"/>
    <w:rsid w:val="008500CF"/>
    <w:rsid w:val="00852409"/>
    <w:rsid w:val="00852844"/>
    <w:rsid w:val="008530E0"/>
    <w:rsid w:val="00853578"/>
    <w:rsid w:val="00853D07"/>
    <w:rsid w:val="00854EC5"/>
    <w:rsid w:val="00854F78"/>
    <w:rsid w:val="008564FF"/>
    <w:rsid w:val="00856CAF"/>
    <w:rsid w:val="008579DD"/>
    <w:rsid w:val="00860CFF"/>
    <w:rsid w:val="0086286A"/>
    <w:rsid w:val="00862BD9"/>
    <w:rsid w:val="0086454F"/>
    <w:rsid w:val="00866E39"/>
    <w:rsid w:val="008729CD"/>
    <w:rsid w:val="00873B54"/>
    <w:rsid w:val="0087425F"/>
    <w:rsid w:val="008803F0"/>
    <w:rsid w:val="008825BB"/>
    <w:rsid w:val="00885129"/>
    <w:rsid w:val="00885EAD"/>
    <w:rsid w:val="00886DEE"/>
    <w:rsid w:val="008877A6"/>
    <w:rsid w:val="008918E8"/>
    <w:rsid w:val="00892BCC"/>
    <w:rsid w:val="00893EA2"/>
    <w:rsid w:val="00894972"/>
    <w:rsid w:val="00897DDA"/>
    <w:rsid w:val="008A02A8"/>
    <w:rsid w:val="008A076A"/>
    <w:rsid w:val="008A221C"/>
    <w:rsid w:val="008A3295"/>
    <w:rsid w:val="008A7617"/>
    <w:rsid w:val="008B0DFB"/>
    <w:rsid w:val="008B2A67"/>
    <w:rsid w:val="008B399B"/>
    <w:rsid w:val="008B652D"/>
    <w:rsid w:val="008B6C09"/>
    <w:rsid w:val="008C347F"/>
    <w:rsid w:val="008C3A81"/>
    <w:rsid w:val="008C5860"/>
    <w:rsid w:val="008C7890"/>
    <w:rsid w:val="008D0F56"/>
    <w:rsid w:val="008D112F"/>
    <w:rsid w:val="008D1E72"/>
    <w:rsid w:val="008D2630"/>
    <w:rsid w:val="008D432F"/>
    <w:rsid w:val="008D4ABC"/>
    <w:rsid w:val="008E3DCA"/>
    <w:rsid w:val="008E71AC"/>
    <w:rsid w:val="008F0179"/>
    <w:rsid w:val="008F27B3"/>
    <w:rsid w:val="008F3E98"/>
    <w:rsid w:val="008F4B16"/>
    <w:rsid w:val="008F701C"/>
    <w:rsid w:val="008F7887"/>
    <w:rsid w:val="009002A9"/>
    <w:rsid w:val="009009E7"/>
    <w:rsid w:val="0090115F"/>
    <w:rsid w:val="009028F7"/>
    <w:rsid w:val="00902C51"/>
    <w:rsid w:val="00903505"/>
    <w:rsid w:val="00903B85"/>
    <w:rsid w:val="00904CA8"/>
    <w:rsid w:val="00905BC0"/>
    <w:rsid w:val="00910D63"/>
    <w:rsid w:val="00911E17"/>
    <w:rsid w:val="00912CE1"/>
    <w:rsid w:val="009141A0"/>
    <w:rsid w:val="00916B44"/>
    <w:rsid w:val="00917E70"/>
    <w:rsid w:val="0092190C"/>
    <w:rsid w:val="00925784"/>
    <w:rsid w:val="00930F58"/>
    <w:rsid w:val="009322F6"/>
    <w:rsid w:val="00932CD0"/>
    <w:rsid w:val="009362D7"/>
    <w:rsid w:val="009379D3"/>
    <w:rsid w:val="00941321"/>
    <w:rsid w:val="00943901"/>
    <w:rsid w:val="00943D53"/>
    <w:rsid w:val="00945B54"/>
    <w:rsid w:val="00945BCC"/>
    <w:rsid w:val="00951827"/>
    <w:rsid w:val="00951ECF"/>
    <w:rsid w:val="00952677"/>
    <w:rsid w:val="0095475A"/>
    <w:rsid w:val="00954F51"/>
    <w:rsid w:val="0095700F"/>
    <w:rsid w:val="00957063"/>
    <w:rsid w:val="00962D87"/>
    <w:rsid w:val="009634AC"/>
    <w:rsid w:val="0096381E"/>
    <w:rsid w:val="00965FFA"/>
    <w:rsid w:val="00971F3E"/>
    <w:rsid w:val="0097256C"/>
    <w:rsid w:val="00972676"/>
    <w:rsid w:val="00974A56"/>
    <w:rsid w:val="00974DE6"/>
    <w:rsid w:val="009758FC"/>
    <w:rsid w:val="0097769C"/>
    <w:rsid w:val="009801CF"/>
    <w:rsid w:val="00981839"/>
    <w:rsid w:val="00983421"/>
    <w:rsid w:val="00984851"/>
    <w:rsid w:val="00984D4B"/>
    <w:rsid w:val="00984DA7"/>
    <w:rsid w:val="0098755D"/>
    <w:rsid w:val="009875B5"/>
    <w:rsid w:val="00995A2B"/>
    <w:rsid w:val="0099665A"/>
    <w:rsid w:val="00997C26"/>
    <w:rsid w:val="009A120B"/>
    <w:rsid w:val="009A2183"/>
    <w:rsid w:val="009A3222"/>
    <w:rsid w:val="009A5BEC"/>
    <w:rsid w:val="009A5C12"/>
    <w:rsid w:val="009A7B9B"/>
    <w:rsid w:val="009B19B3"/>
    <w:rsid w:val="009B229D"/>
    <w:rsid w:val="009B4B26"/>
    <w:rsid w:val="009B76B8"/>
    <w:rsid w:val="009C2B84"/>
    <w:rsid w:val="009C7DAB"/>
    <w:rsid w:val="009D00BB"/>
    <w:rsid w:val="009D25C2"/>
    <w:rsid w:val="009D43A3"/>
    <w:rsid w:val="009D648C"/>
    <w:rsid w:val="009E2918"/>
    <w:rsid w:val="009F0282"/>
    <w:rsid w:val="009F1407"/>
    <w:rsid w:val="009F16A0"/>
    <w:rsid w:val="009F1E7A"/>
    <w:rsid w:val="009F2790"/>
    <w:rsid w:val="009F5519"/>
    <w:rsid w:val="009F65DC"/>
    <w:rsid w:val="009F6CD6"/>
    <w:rsid w:val="009F6FBD"/>
    <w:rsid w:val="00A0039E"/>
    <w:rsid w:val="00A005C8"/>
    <w:rsid w:val="00A009EE"/>
    <w:rsid w:val="00A00F66"/>
    <w:rsid w:val="00A01E27"/>
    <w:rsid w:val="00A023FE"/>
    <w:rsid w:val="00A0309B"/>
    <w:rsid w:val="00A03A66"/>
    <w:rsid w:val="00A049EE"/>
    <w:rsid w:val="00A06A28"/>
    <w:rsid w:val="00A06CB5"/>
    <w:rsid w:val="00A06EF0"/>
    <w:rsid w:val="00A073F6"/>
    <w:rsid w:val="00A109B7"/>
    <w:rsid w:val="00A120A3"/>
    <w:rsid w:val="00A13666"/>
    <w:rsid w:val="00A146ED"/>
    <w:rsid w:val="00A1513D"/>
    <w:rsid w:val="00A220CB"/>
    <w:rsid w:val="00A22E58"/>
    <w:rsid w:val="00A23FAB"/>
    <w:rsid w:val="00A244FD"/>
    <w:rsid w:val="00A247BE"/>
    <w:rsid w:val="00A24A18"/>
    <w:rsid w:val="00A2574E"/>
    <w:rsid w:val="00A260BC"/>
    <w:rsid w:val="00A311FC"/>
    <w:rsid w:val="00A3159A"/>
    <w:rsid w:val="00A32F1F"/>
    <w:rsid w:val="00A333CA"/>
    <w:rsid w:val="00A33E68"/>
    <w:rsid w:val="00A34D01"/>
    <w:rsid w:val="00A415DA"/>
    <w:rsid w:val="00A45507"/>
    <w:rsid w:val="00A47E35"/>
    <w:rsid w:val="00A5202E"/>
    <w:rsid w:val="00A53BB2"/>
    <w:rsid w:val="00A54B05"/>
    <w:rsid w:val="00A55A84"/>
    <w:rsid w:val="00A601BA"/>
    <w:rsid w:val="00A60DF7"/>
    <w:rsid w:val="00A6385C"/>
    <w:rsid w:val="00A647F9"/>
    <w:rsid w:val="00A67F8D"/>
    <w:rsid w:val="00A703B7"/>
    <w:rsid w:val="00A70EC8"/>
    <w:rsid w:val="00A714C3"/>
    <w:rsid w:val="00A720DA"/>
    <w:rsid w:val="00A755B2"/>
    <w:rsid w:val="00A759C5"/>
    <w:rsid w:val="00A75C6F"/>
    <w:rsid w:val="00A7602E"/>
    <w:rsid w:val="00A769F3"/>
    <w:rsid w:val="00A85A03"/>
    <w:rsid w:val="00A91786"/>
    <w:rsid w:val="00A934DC"/>
    <w:rsid w:val="00A96BFF"/>
    <w:rsid w:val="00AA1C37"/>
    <w:rsid w:val="00AA30B2"/>
    <w:rsid w:val="00AA5AF0"/>
    <w:rsid w:val="00AA628E"/>
    <w:rsid w:val="00AA7621"/>
    <w:rsid w:val="00AB1302"/>
    <w:rsid w:val="00AB44FA"/>
    <w:rsid w:val="00AB57A7"/>
    <w:rsid w:val="00AB593E"/>
    <w:rsid w:val="00AB5D01"/>
    <w:rsid w:val="00AB63F7"/>
    <w:rsid w:val="00AB763B"/>
    <w:rsid w:val="00AC4096"/>
    <w:rsid w:val="00AC58C8"/>
    <w:rsid w:val="00AC623F"/>
    <w:rsid w:val="00AC6970"/>
    <w:rsid w:val="00AC7BFC"/>
    <w:rsid w:val="00AD107E"/>
    <w:rsid w:val="00AD5AC6"/>
    <w:rsid w:val="00AD5E9E"/>
    <w:rsid w:val="00AE0523"/>
    <w:rsid w:val="00AE3587"/>
    <w:rsid w:val="00AE489E"/>
    <w:rsid w:val="00AE4984"/>
    <w:rsid w:val="00AE680D"/>
    <w:rsid w:val="00AF01D7"/>
    <w:rsid w:val="00AF1365"/>
    <w:rsid w:val="00AF2630"/>
    <w:rsid w:val="00AF2747"/>
    <w:rsid w:val="00AF41C0"/>
    <w:rsid w:val="00AF4938"/>
    <w:rsid w:val="00AF5A08"/>
    <w:rsid w:val="00AF7A2E"/>
    <w:rsid w:val="00B00003"/>
    <w:rsid w:val="00B0068D"/>
    <w:rsid w:val="00B06374"/>
    <w:rsid w:val="00B1093B"/>
    <w:rsid w:val="00B11748"/>
    <w:rsid w:val="00B11D8A"/>
    <w:rsid w:val="00B11F31"/>
    <w:rsid w:val="00B14270"/>
    <w:rsid w:val="00B16035"/>
    <w:rsid w:val="00B16EFE"/>
    <w:rsid w:val="00B1714F"/>
    <w:rsid w:val="00B17BED"/>
    <w:rsid w:val="00B2266C"/>
    <w:rsid w:val="00B2277D"/>
    <w:rsid w:val="00B301B7"/>
    <w:rsid w:val="00B3256F"/>
    <w:rsid w:val="00B41B87"/>
    <w:rsid w:val="00B4349B"/>
    <w:rsid w:val="00B45340"/>
    <w:rsid w:val="00B45940"/>
    <w:rsid w:val="00B45D84"/>
    <w:rsid w:val="00B463E8"/>
    <w:rsid w:val="00B47DF9"/>
    <w:rsid w:val="00B50407"/>
    <w:rsid w:val="00B50839"/>
    <w:rsid w:val="00B526DF"/>
    <w:rsid w:val="00B5323A"/>
    <w:rsid w:val="00B53915"/>
    <w:rsid w:val="00B54A98"/>
    <w:rsid w:val="00B552FA"/>
    <w:rsid w:val="00B55968"/>
    <w:rsid w:val="00B563F7"/>
    <w:rsid w:val="00B61BB2"/>
    <w:rsid w:val="00B6278A"/>
    <w:rsid w:val="00B63C15"/>
    <w:rsid w:val="00B6791A"/>
    <w:rsid w:val="00B70C12"/>
    <w:rsid w:val="00B7378D"/>
    <w:rsid w:val="00B73AC2"/>
    <w:rsid w:val="00B7439E"/>
    <w:rsid w:val="00B76E4B"/>
    <w:rsid w:val="00B81109"/>
    <w:rsid w:val="00B829D7"/>
    <w:rsid w:val="00B82DD1"/>
    <w:rsid w:val="00B8482A"/>
    <w:rsid w:val="00B86355"/>
    <w:rsid w:val="00B87FB2"/>
    <w:rsid w:val="00B91E8F"/>
    <w:rsid w:val="00B94D37"/>
    <w:rsid w:val="00B962C3"/>
    <w:rsid w:val="00B96735"/>
    <w:rsid w:val="00B975BD"/>
    <w:rsid w:val="00BA0BCE"/>
    <w:rsid w:val="00BA2217"/>
    <w:rsid w:val="00BA41E3"/>
    <w:rsid w:val="00BA4BE3"/>
    <w:rsid w:val="00BA5C55"/>
    <w:rsid w:val="00BA6B9B"/>
    <w:rsid w:val="00BB1761"/>
    <w:rsid w:val="00BB2C49"/>
    <w:rsid w:val="00BB3393"/>
    <w:rsid w:val="00BB472C"/>
    <w:rsid w:val="00BB4AF3"/>
    <w:rsid w:val="00BC0D65"/>
    <w:rsid w:val="00BC23F9"/>
    <w:rsid w:val="00BC35FC"/>
    <w:rsid w:val="00BC4AD0"/>
    <w:rsid w:val="00BC50B0"/>
    <w:rsid w:val="00BC6214"/>
    <w:rsid w:val="00BC6331"/>
    <w:rsid w:val="00BC781F"/>
    <w:rsid w:val="00BD0FE3"/>
    <w:rsid w:val="00BD1CF4"/>
    <w:rsid w:val="00BD256D"/>
    <w:rsid w:val="00BD261F"/>
    <w:rsid w:val="00BD29A2"/>
    <w:rsid w:val="00BD4D0F"/>
    <w:rsid w:val="00BD77B6"/>
    <w:rsid w:val="00BD7976"/>
    <w:rsid w:val="00BE037C"/>
    <w:rsid w:val="00BE2ECB"/>
    <w:rsid w:val="00BE4A21"/>
    <w:rsid w:val="00BE60F9"/>
    <w:rsid w:val="00BE7B3A"/>
    <w:rsid w:val="00BF1E86"/>
    <w:rsid w:val="00BF2AE1"/>
    <w:rsid w:val="00BF2DFC"/>
    <w:rsid w:val="00BF4FAD"/>
    <w:rsid w:val="00BF6C52"/>
    <w:rsid w:val="00C019FC"/>
    <w:rsid w:val="00C01F7A"/>
    <w:rsid w:val="00C02263"/>
    <w:rsid w:val="00C034D9"/>
    <w:rsid w:val="00C035A2"/>
    <w:rsid w:val="00C04542"/>
    <w:rsid w:val="00C0473B"/>
    <w:rsid w:val="00C05D24"/>
    <w:rsid w:val="00C06A33"/>
    <w:rsid w:val="00C10C72"/>
    <w:rsid w:val="00C10EDC"/>
    <w:rsid w:val="00C127DB"/>
    <w:rsid w:val="00C12852"/>
    <w:rsid w:val="00C14EBF"/>
    <w:rsid w:val="00C15A8F"/>
    <w:rsid w:val="00C15CA0"/>
    <w:rsid w:val="00C243C7"/>
    <w:rsid w:val="00C24EBA"/>
    <w:rsid w:val="00C263C1"/>
    <w:rsid w:val="00C2651D"/>
    <w:rsid w:val="00C27972"/>
    <w:rsid w:val="00C27CDA"/>
    <w:rsid w:val="00C30B0C"/>
    <w:rsid w:val="00C32830"/>
    <w:rsid w:val="00C32A6C"/>
    <w:rsid w:val="00C32BA0"/>
    <w:rsid w:val="00C33506"/>
    <w:rsid w:val="00C36063"/>
    <w:rsid w:val="00C365F2"/>
    <w:rsid w:val="00C37332"/>
    <w:rsid w:val="00C4144E"/>
    <w:rsid w:val="00C42CC6"/>
    <w:rsid w:val="00C43A12"/>
    <w:rsid w:val="00C44675"/>
    <w:rsid w:val="00C46EAC"/>
    <w:rsid w:val="00C56592"/>
    <w:rsid w:val="00C620DC"/>
    <w:rsid w:val="00C63426"/>
    <w:rsid w:val="00C637E1"/>
    <w:rsid w:val="00C65102"/>
    <w:rsid w:val="00C65502"/>
    <w:rsid w:val="00C67810"/>
    <w:rsid w:val="00C709DC"/>
    <w:rsid w:val="00C75FB7"/>
    <w:rsid w:val="00C771CC"/>
    <w:rsid w:val="00C8139D"/>
    <w:rsid w:val="00C828A1"/>
    <w:rsid w:val="00C90722"/>
    <w:rsid w:val="00C90A98"/>
    <w:rsid w:val="00C921E7"/>
    <w:rsid w:val="00C945F2"/>
    <w:rsid w:val="00C94BA8"/>
    <w:rsid w:val="00C955C7"/>
    <w:rsid w:val="00C95724"/>
    <w:rsid w:val="00C96D0D"/>
    <w:rsid w:val="00CA35A2"/>
    <w:rsid w:val="00CA6778"/>
    <w:rsid w:val="00CA6C24"/>
    <w:rsid w:val="00CB2777"/>
    <w:rsid w:val="00CB3142"/>
    <w:rsid w:val="00CB35C1"/>
    <w:rsid w:val="00CC0491"/>
    <w:rsid w:val="00CC1451"/>
    <w:rsid w:val="00CC1CD1"/>
    <w:rsid w:val="00CC28E5"/>
    <w:rsid w:val="00CC38DF"/>
    <w:rsid w:val="00CD1390"/>
    <w:rsid w:val="00CD3833"/>
    <w:rsid w:val="00CD41AA"/>
    <w:rsid w:val="00CE11C4"/>
    <w:rsid w:val="00CE1B30"/>
    <w:rsid w:val="00CE2A68"/>
    <w:rsid w:val="00CE64DC"/>
    <w:rsid w:val="00CE6FF2"/>
    <w:rsid w:val="00CE7EFA"/>
    <w:rsid w:val="00CF3556"/>
    <w:rsid w:val="00CF39E8"/>
    <w:rsid w:val="00CF49ED"/>
    <w:rsid w:val="00CF4E7E"/>
    <w:rsid w:val="00D007BE"/>
    <w:rsid w:val="00D01B7A"/>
    <w:rsid w:val="00D02C7E"/>
    <w:rsid w:val="00D02D0E"/>
    <w:rsid w:val="00D03C06"/>
    <w:rsid w:val="00D041D4"/>
    <w:rsid w:val="00D043E6"/>
    <w:rsid w:val="00D068DF"/>
    <w:rsid w:val="00D07C6C"/>
    <w:rsid w:val="00D1109F"/>
    <w:rsid w:val="00D11F1D"/>
    <w:rsid w:val="00D12E63"/>
    <w:rsid w:val="00D1366A"/>
    <w:rsid w:val="00D1372B"/>
    <w:rsid w:val="00D14DC7"/>
    <w:rsid w:val="00D157DB"/>
    <w:rsid w:val="00D17384"/>
    <w:rsid w:val="00D226C2"/>
    <w:rsid w:val="00D22F44"/>
    <w:rsid w:val="00D26EEB"/>
    <w:rsid w:val="00D30A1C"/>
    <w:rsid w:val="00D30E55"/>
    <w:rsid w:val="00D31181"/>
    <w:rsid w:val="00D34503"/>
    <w:rsid w:val="00D412D1"/>
    <w:rsid w:val="00D41670"/>
    <w:rsid w:val="00D41C28"/>
    <w:rsid w:val="00D442C0"/>
    <w:rsid w:val="00D45718"/>
    <w:rsid w:val="00D508C5"/>
    <w:rsid w:val="00D50F2D"/>
    <w:rsid w:val="00D539AA"/>
    <w:rsid w:val="00D53B8E"/>
    <w:rsid w:val="00D53BBC"/>
    <w:rsid w:val="00D547A0"/>
    <w:rsid w:val="00D564F5"/>
    <w:rsid w:val="00D5706F"/>
    <w:rsid w:val="00D57ED9"/>
    <w:rsid w:val="00D57F78"/>
    <w:rsid w:val="00D61550"/>
    <w:rsid w:val="00D61E2C"/>
    <w:rsid w:val="00D62A52"/>
    <w:rsid w:val="00D66A26"/>
    <w:rsid w:val="00D66F0A"/>
    <w:rsid w:val="00D67D41"/>
    <w:rsid w:val="00D759FC"/>
    <w:rsid w:val="00D81083"/>
    <w:rsid w:val="00D81943"/>
    <w:rsid w:val="00D81A50"/>
    <w:rsid w:val="00D81B26"/>
    <w:rsid w:val="00D8286B"/>
    <w:rsid w:val="00D833D5"/>
    <w:rsid w:val="00D84EAB"/>
    <w:rsid w:val="00D85DF4"/>
    <w:rsid w:val="00D8606A"/>
    <w:rsid w:val="00D86EFE"/>
    <w:rsid w:val="00D92B52"/>
    <w:rsid w:val="00D92D3B"/>
    <w:rsid w:val="00D93588"/>
    <w:rsid w:val="00D96935"/>
    <w:rsid w:val="00DA06E1"/>
    <w:rsid w:val="00DA0FE8"/>
    <w:rsid w:val="00DA14F0"/>
    <w:rsid w:val="00DA1D05"/>
    <w:rsid w:val="00DA5587"/>
    <w:rsid w:val="00DA7C56"/>
    <w:rsid w:val="00DB095C"/>
    <w:rsid w:val="00DB1D04"/>
    <w:rsid w:val="00DB4EA8"/>
    <w:rsid w:val="00DB6461"/>
    <w:rsid w:val="00DC05F3"/>
    <w:rsid w:val="00DC3152"/>
    <w:rsid w:val="00DC47DE"/>
    <w:rsid w:val="00DC5327"/>
    <w:rsid w:val="00DC7071"/>
    <w:rsid w:val="00DD0032"/>
    <w:rsid w:val="00DD5022"/>
    <w:rsid w:val="00DD6B26"/>
    <w:rsid w:val="00DE33BF"/>
    <w:rsid w:val="00DE3A00"/>
    <w:rsid w:val="00DE423A"/>
    <w:rsid w:val="00DF2DA5"/>
    <w:rsid w:val="00E022AC"/>
    <w:rsid w:val="00E02ADC"/>
    <w:rsid w:val="00E02DBA"/>
    <w:rsid w:val="00E05AEB"/>
    <w:rsid w:val="00E072F5"/>
    <w:rsid w:val="00E102BF"/>
    <w:rsid w:val="00E11250"/>
    <w:rsid w:val="00E11358"/>
    <w:rsid w:val="00E12A6B"/>
    <w:rsid w:val="00E12D7F"/>
    <w:rsid w:val="00E13130"/>
    <w:rsid w:val="00E14CFE"/>
    <w:rsid w:val="00E156DF"/>
    <w:rsid w:val="00E17462"/>
    <w:rsid w:val="00E17F69"/>
    <w:rsid w:val="00E20F5E"/>
    <w:rsid w:val="00E21486"/>
    <w:rsid w:val="00E21E7C"/>
    <w:rsid w:val="00E33EA0"/>
    <w:rsid w:val="00E40AA4"/>
    <w:rsid w:val="00E446B5"/>
    <w:rsid w:val="00E462CF"/>
    <w:rsid w:val="00E463A0"/>
    <w:rsid w:val="00E46C8B"/>
    <w:rsid w:val="00E51469"/>
    <w:rsid w:val="00E5320E"/>
    <w:rsid w:val="00E53C84"/>
    <w:rsid w:val="00E5686E"/>
    <w:rsid w:val="00E57CC6"/>
    <w:rsid w:val="00E57D1F"/>
    <w:rsid w:val="00E66044"/>
    <w:rsid w:val="00E71A37"/>
    <w:rsid w:val="00E71A4E"/>
    <w:rsid w:val="00E71FFD"/>
    <w:rsid w:val="00E7298D"/>
    <w:rsid w:val="00E74A9F"/>
    <w:rsid w:val="00E74F37"/>
    <w:rsid w:val="00E75892"/>
    <w:rsid w:val="00E76ADD"/>
    <w:rsid w:val="00E77D4A"/>
    <w:rsid w:val="00E82C7F"/>
    <w:rsid w:val="00E834C3"/>
    <w:rsid w:val="00E8641D"/>
    <w:rsid w:val="00E8792E"/>
    <w:rsid w:val="00E90B0C"/>
    <w:rsid w:val="00E9171B"/>
    <w:rsid w:val="00E91D80"/>
    <w:rsid w:val="00E927FD"/>
    <w:rsid w:val="00E92AF4"/>
    <w:rsid w:val="00E92F6F"/>
    <w:rsid w:val="00E93B2E"/>
    <w:rsid w:val="00E94AD3"/>
    <w:rsid w:val="00E959E0"/>
    <w:rsid w:val="00E95CA4"/>
    <w:rsid w:val="00E96652"/>
    <w:rsid w:val="00EA2AEF"/>
    <w:rsid w:val="00EA2B9E"/>
    <w:rsid w:val="00EA5C0C"/>
    <w:rsid w:val="00EB18F8"/>
    <w:rsid w:val="00EB41C9"/>
    <w:rsid w:val="00EB4594"/>
    <w:rsid w:val="00EB65FE"/>
    <w:rsid w:val="00EB7C81"/>
    <w:rsid w:val="00EC046F"/>
    <w:rsid w:val="00EC2E08"/>
    <w:rsid w:val="00EC3CF0"/>
    <w:rsid w:val="00EC4889"/>
    <w:rsid w:val="00EC524F"/>
    <w:rsid w:val="00EC61A5"/>
    <w:rsid w:val="00EC694F"/>
    <w:rsid w:val="00EC708C"/>
    <w:rsid w:val="00EC740E"/>
    <w:rsid w:val="00EC785C"/>
    <w:rsid w:val="00ED0F3E"/>
    <w:rsid w:val="00ED1D1D"/>
    <w:rsid w:val="00ED1E95"/>
    <w:rsid w:val="00ED4397"/>
    <w:rsid w:val="00ED7944"/>
    <w:rsid w:val="00EE10CB"/>
    <w:rsid w:val="00EE3BE9"/>
    <w:rsid w:val="00EE47DE"/>
    <w:rsid w:val="00EE4814"/>
    <w:rsid w:val="00EE61BF"/>
    <w:rsid w:val="00EE79D5"/>
    <w:rsid w:val="00EF0C8B"/>
    <w:rsid w:val="00EF3248"/>
    <w:rsid w:val="00EF3368"/>
    <w:rsid w:val="00EF3DD8"/>
    <w:rsid w:val="00EF5967"/>
    <w:rsid w:val="00EF79C3"/>
    <w:rsid w:val="00F00297"/>
    <w:rsid w:val="00F0387C"/>
    <w:rsid w:val="00F049FA"/>
    <w:rsid w:val="00F05083"/>
    <w:rsid w:val="00F0600F"/>
    <w:rsid w:val="00F10B2F"/>
    <w:rsid w:val="00F11D0A"/>
    <w:rsid w:val="00F14C54"/>
    <w:rsid w:val="00F16650"/>
    <w:rsid w:val="00F2082A"/>
    <w:rsid w:val="00F21684"/>
    <w:rsid w:val="00F217C5"/>
    <w:rsid w:val="00F243BE"/>
    <w:rsid w:val="00F24796"/>
    <w:rsid w:val="00F247FD"/>
    <w:rsid w:val="00F2616C"/>
    <w:rsid w:val="00F26A84"/>
    <w:rsid w:val="00F26AC8"/>
    <w:rsid w:val="00F27CEF"/>
    <w:rsid w:val="00F32483"/>
    <w:rsid w:val="00F3386C"/>
    <w:rsid w:val="00F3758E"/>
    <w:rsid w:val="00F43396"/>
    <w:rsid w:val="00F52D3B"/>
    <w:rsid w:val="00F5516F"/>
    <w:rsid w:val="00F55BDB"/>
    <w:rsid w:val="00F57691"/>
    <w:rsid w:val="00F579C9"/>
    <w:rsid w:val="00F61860"/>
    <w:rsid w:val="00F61D97"/>
    <w:rsid w:val="00F656FF"/>
    <w:rsid w:val="00F65E65"/>
    <w:rsid w:val="00F6634A"/>
    <w:rsid w:val="00F6744F"/>
    <w:rsid w:val="00F72DEB"/>
    <w:rsid w:val="00F7378D"/>
    <w:rsid w:val="00F73A5D"/>
    <w:rsid w:val="00F76C69"/>
    <w:rsid w:val="00F77FF3"/>
    <w:rsid w:val="00F8345F"/>
    <w:rsid w:val="00F83BE5"/>
    <w:rsid w:val="00F902CB"/>
    <w:rsid w:val="00F9121A"/>
    <w:rsid w:val="00F92C55"/>
    <w:rsid w:val="00F9351A"/>
    <w:rsid w:val="00F96225"/>
    <w:rsid w:val="00F968ED"/>
    <w:rsid w:val="00F971E5"/>
    <w:rsid w:val="00F9727B"/>
    <w:rsid w:val="00FA168A"/>
    <w:rsid w:val="00FA2F50"/>
    <w:rsid w:val="00FA3D5A"/>
    <w:rsid w:val="00FA4EA6"/>
    <w:rsid w:val="00FA5327"/>
    <w:rsid w:val="00FA5DF5"/>
    <w:rsid w:val="00FB15D2"/>
    <w:rsid w:val="00FB17E5"/>
    <w:rsid w:val="00FB1A03"/>
    <w:rsid w:val="00FB2AE7"/>
    <w:rsid w:val="00FB3D53"/>
    <w:rsid w:val="00FB4954"/>
    <w:rsid w:val="00FC16C8"/>
    <w:rsid w:val="00FC18EF"/>
    <w:rsid w:val="00FC512E"/>
    <w:rsid w:val="00FC67D7"/>
    <w:rsid w:val="00FC79FB"/>
    <w:rsid w:val="00FD13D8"/>
    <w:rsid w:val="00FD47C0"/>
    <w:rsid w:val="00FD5308"/>
    <w:rsid w:val="00FD5F5F"/>
    <w:rsid w:val="00FD61ED"/>
    <w:rsid w:val="00FD697D"/>
    <w:rsid w:val="00FD7E71"/>
    <w:rsid w:val="00FE0088"/>
    <w:rsid w:val="00FE27E6"/>
    <w:rsid w:val="00FE492E"/>
    <w:rsid w:val="00FE5988"/>
    <w:rsid w:val="00FE7E81"/>
    <w:rsid w:val="00FF1624"/>
    <w:rsid w:val="00FF1BB8"/>
    <w:rsid w:val="00FF1D8D"/>
    <w:rsid w:val="00FF7686"/>
    <w:rsid w:val="00FF7B5D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033EA1F3-19C5-4184-A896-D1CE0CE86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1C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385C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Nagwek2">
    <w:name w:val="heading 2"/>
    <w:basedOn w:val="Normalny"/>
    <w:link w:val="Nagwek2Znak"/>
    <w:qFormat/>
    <w:rsid w:val="0070139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A6385C"/>
    <w:pPr>
      <w:keepNext/>
      <w:tabs>
        <w:tab w:val="left" w:pos="2268"/>
        <w:tab w:val="right" w:pos="3119"/>
        <w:tab w:val="left" w:pos="3261"/>
        <w:tab w:val="right" w:pos="3969"/>
      </w:tabs>
      <w:outlineLvl w:val="2"/>
    </w:pPr>
    <w:rPr>
      <w:rFonts w:ascii="Garamond" w:hAnsi="Garamond"/>
      <w:b/>
      <w:sz w:val="20"/>
      <w:szCs w:val="16"/>
    </w:rPr>
  </w:style>
  <w:style w:type="paragraph" w:styleId="Nagwek4">
    <w:name w:val="heading 4"/>
    <w:basedOn w:val="Normalny"/>
    <w:next w:val="Normalny"/>
    <w:link w:val="Nagwek4Znak"/>
    <w:qFormat/>
    <w:rsid w:val="00A6385C"/>
    <w:pPr>
      <w:keepNext/>
      <w:jc w:val="center"/>
      <w:outlineLvl w:val="3"/>
    </w:pPr>
    <w:rPr>
      <w:rFonts w:ascii="Tahoma" w:hAnsi="Tahoma" w:cs="Tahoma"/>
      <w:b/>
      <w:szCs w:val="16"/>
    </w:rPr>
  </w:style>
  <w:style w:type="paragraph" w:styleId="Nagwek5">
    <w:name w:val="heading 5"/>
    <w:basedOn w:val="Normalny"/>
    <w:next w:val="Normalny"/>
    <w:link w:val="Nagwek5Znak"/>
    <w:qFormat/>
    <w:rsid w:val="00A6385C"/>
    <w:pPr>
      <w:keepNext/>
      <w:outlineLvl w:val="4"/>
    </w:pPr>
    <w:rPr>
      <w:rFonts w:ascii="Tahoma" w:hAnsi="Tahoma" w:cs="Tahoma"/>
      <w:i/>
      <w:sz w:val="22"/>
      <w:szCs w:val="16"/>
    </w:rPr>
  </w:style>
  <w:style w:type="paragraph" w:styleId="Nagwek6">
    <w:name w:val="heading 6"/>
    <w:basedOn w:val="Normalny"/>
    <w:next w:val="Normalny"/>
    <w:link w:val="Nagwek6Znak"/>
    <w:qFormat/>
    <w:rsid w:val="00A6385C"/>
    <w:pPr>
      <w:keepNext/>
      <w:jc w:val="center"/>
      <w:outlineLvl w:val="5"/>
    </w:pPr>
    <w:rPr>
      <w:rFonts w:ascii="Tahoma" w:hAnsi="Tahoma" w:cs="Tahoma"/>
      <w:i/>
      <w:sz w:val="22"/>
      <w:szCs w:val="16"/>
    </w:rPr>
  </w:style>
  <w:style w:type="paragraph" w:styleId="Nagwek7">
    <w:name w:val="heading 7"/>
    <w:basedOn w:val="Normalny"/>
    <w:next w:val="Normalny"/>
    <w:link w:val="Nagwek7Znak"/>
    <w:qFormat/>
    <w:rsid w:val="00A6385C"/>
    <w:pPr>
      <w:keepNext/>
      <w:jc w:val="both"/>
      <w:outlineLvl w:val="6"/>
    </w:pPr>
    <w:rPr>
      <w:rFonts w:ascii="Tahoma" w:hAnsi="Tahoma" w:cs="Tahoma"/>
      <w:i/>
      <w:iCs/>
      <w:szCs w:val="16"/>
    </w:rPr>
  </w:style>
  <w:style w:type="paragraph" w:styleId="Nagwek8">
    <w:name w:val="heading 8"/>
    <w:basedOn w:val="Normalny"/>
    <w:next w:val="Normalny"/>
    <w:link w:val="Nagwek8Znak"/>
    <w:qFormat/>
    <w:rsid w:val="00A6385C"/>
    <w:pPr>
      <w:keepNext/>
      <w:jc w:val="center"/>
      <w:outlineLvl w:val="7"/>
    </w:pPr>
    <w:rPr>
      <w:rFonts w:ascii="Tahoma" w:hAnsi="Tahoma" w:cs="Tahoma"/>
      <w:b/>
      <w:sz w:val="22"/>
      <w:szCs w:val="16"/>
    </w:rPr>
  </w:style>
  <w:style w:type="paragraph" w:styleId="Nagwek9">
    <w:name w:val="heading 9"/>
    <w:basedOn w:val="Normalny"/>
    <w:next w:val="Normalny"/>
    <w:link w:val="Nagwek9Znak"/>
    <w:qFormat/>
    <w:rsid w:val="00A6385C"/>
    <w:pPr>
      <w:keepNext/>
      <w:jc w:val="center"/>
      <w:outlineLvl w:val="8"/>
    </w:pPr>
    <w:rPr>
      <w:rFonts w:ascii="Tahoma" w:hAnsi="Tahoma" w:cs="Tahoma"/>
      <w:b/>
      <w:bCs/>
      <w:sz w:val="16"/>
      <w:szCs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D57F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A24B8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57F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4B85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D57F78"/>
    <w:rPr>
      <w:rFonts w:ascii="Arial" w:hAnsi="Arial"/>
      <w:b/>
      <w:sz w:val="18"/>
      <w:szCs w:val="20"/>
    </w:rPr>
  </w:style>
  <w:style w:type="character" w:customStyle="1" w:styleId="TekstpodstawowyZnak">
    <w:name w:val="Tekst podstawowy Znak"/>
    <w:link w:val="Tekstpodstawowy"/>
    <w:rsid w:val="00A24B85"/>
    <w:rPr>
      <w:sz w:val="24"/>
      <w:szCs w:val="24"/>
    </w:rPr>
  </w:style>
  <w:style w:type="character" w:styleId="Hipercze">
    <w:name w:val="Hyperlink"/>
    <w:uiPriority w:val="99"/>
    <w:rsid w:val="00D57F78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34"/>
    <w:qFormat/>
    <w:rsid w:val="005C4F2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unhideWhenUsed/>
    <w:rsid w:val="000226F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226F5"/>
  </w:style>
  <w:style w:type="character" w:styleId="Odwoanieprzypisukocowego">
    <w:name w:val="endnote reference"/>
    <w:uiPriority w:val="99"/>
    <w:semiHidden/>
    <w:unhideWhenUsed/>
    <w:rsid w:val="000226F5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6863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68638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B763B"/>
    <w:pPr>
      <w:spacing w:after="200" w:line="276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semiHidden/>
    <w:rsid w:val="00AB763B"/>
    <w:rPr>
      <w:rFonts w:eastAsia="Calibri"/>
      <w:lang w:eastAsia="en-US"/>
    </w:rPr>
  </w:style>
  <w:style w:type="paragraph" w:styleId="Bezodstpw">
    <w:name w:val="No Spacing"/>
    <w:qFormat/>
    <w:rsid w:val="00AB763B"/>
    <w:pPr>
      <w:jc w:val="both"/>
    </w:pPr>
    <w:rPr>
      <w:rFonts w:eastAsia="Calibri"/>
      <w:sz w:val="24"/>
      <w:szCs w:val="22"/>
      <w:lang w:eastAsia="en-US"/>
    </w:rPr>
  </w:style>
  <w:style w:type="character" w:styleId="Odwoanieprzypisudolnego">
    <w:name w:val="footnote reference"/>
    <w:unhideWhenUsed/>
    <w:rsid w:val="00AB763B"/>
    <w:rPr>
      <w:vertAlign w:val="superscript"/>
    </w:rPr>
  </w:style>
  <w:style w:type="character" w:styleId="Pogrubienie">
    <w:name w:val="Strong"/>
    <w:qFormat/>
    <w:rsid w:val="00B63C15"/>
    <w:rPr>
      <w:b/>
      <w:bCs/>
    </w:rPr>
  </w:style>
  <w:style w:type="paragraph" w:styleId="Akapitzlist">
    <w:name w:val="List Paragraph"/>
    <w:basedOn w:val="Normalny"/>
    <w:qFormat/>
    <w:rsid w:val="00590CC8"/>
    <w:pPr>
      <w:ind w:left="720"/>
      <w:contextualSpacing/>
    </w:pPr>
  </w:style>
  <w:style w:type="paragraph" w:customStyle="1" w:styleId="Default">
    <w:name w:val="Default"/>
    <w:rsid w:val="00B87FB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rsid w:val="007111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06">
    <w:name w:val="label06"/>
    <w:basedOn w:val="Domylnaczcionkaakapitu"/>
    <w:rsid w:val="003320C2"/>
  </w:style>
  <w:style w:type="character" w:customStyle="1" w:styleId="label06a">
    <w:name w:val="label06a"/>
    <w:basedOn w:val="Domylnaczcionkaakapitu"/>
    <w:rsid w:val="003320C2"/>
  </w:style>
  <w:style w:type="character" w:customStyle="1" w:styleId="theme">
    <w:name w:val="theme"/>
    <w:basedOn w:val="Domylnaczcionkaakapitu"/>
    <w:rsid w:val="009801CF"/>
  </w:style>
  <w:style w:type="character" w:customStyle="1" w:styleId="label07">
    <w:name w:val="label07"/>
    <w:basedOn w:val="Domylnaczcionkaakapitu"/>
    <w:rsid w:val="00BB472C"/>
  </w:style>
  <w:style w:type="character" w:customStyle="1" w:styleId="Nagwek2Znak">
    <w:name w:val="Nagłówek 2 Znak"/>
    <w:link w:val="Nagwek2"/>
    <w:rsid w:val="00701395"/>
    <w:rPr>
      <w:b/>
      <w:bCs/>
      <w:sz w:val="36"/>
      <w:szCs w:val="36"/>
    </w:rPr>
  </w:style>
  <w:style w:type="paragraph" w:styleId="NormalnyWeb">
    <w:name w:val="Normal (Web)"/>
    <w:basedOn w:val="Normalny"/>
    <w:unhideWhenUsed/>
    <w:rsid w:val="00A24A18"/>
    <w:pPr>
      <w:spacing w:before="100" w:beforeAutospacing="1" w:after="100" w:afterAutospacing="1"/>
    </w:pPr>
  </w:style>
  <w:style w:type="character" w:customStyle="1" w:styleId="z-label">
    <w:name w:val="z-label"/>
    <w:basedOn w:val="Domylnaczcionkaakapitu"/>
    <w:rsid w:val="002E6B8A"/>
  </w:style>
  <w:style w:type="character" w:customStyle="1" w:styleId="Nagwek1Znak">
    <w:name w:val="Nagłówek 1 Znak"/>
    <w:link w:val="Nagwek1"/>
    <w:rsid w:val="00A6385C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Tekstpodstawowy2">
    <w:name w:val="Body Text 2"/>
    <w:basedOn w:val="Normalny"/>
    <w:link w:val="Tekstpodstawowy2Znak"/>
    <w:unhideWhenUsed/>
    <w:rsid w:val="00A6385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rsid w:val="00A6385C"/>
    <w:rPr>
      <w:sz w:val="24"/>
      <w:szCs w:val="24"/>
    </w:rPr>
  </w:style>
  <w:style w:type="character" w:customStyle="1" w:styleId="Nagwek3Znak">
    <w:name w:val="Nagłówek 3 Znak"/>
    <w:link w:val="Nagwek3"/>
    <w:rsid w:val="00A6385C"/>
    <w:rPr>
      <w:rFonts w:ascii="Garamond" w:hAnsi="Garamond"/>
      <w:b/>
      <w:szCs w:val="16"/>
    </w:rPr>
  </w:style>
  <w:style w:type="character" w:customStyle="1" w:styleId="Nagwek4Znak">
    <w:name w:val="Nagłówek 4 Znak"/>
    <w:link w:val="Nagwek4"/>
    <w:rsid w:val="00A6385C"/>
    <w:rPr>
      <w:rFonts w:ascii="Tahoma" w:hAnsi="Tahoma" w:cs="Tahoma"/>
      <w:b/>
      <w:sz w:val="24"/>
      <w:szCs w:val="16"/>
    </w:rPr>
  </w:style>
  <w:style w:type="character" w:customStyle="1" w:styleId="Nagwek5Znak">
    <w:name w:val="Nagłówek 5 Znak"/>
    <w:link w:val="Nagwek5"/>
    <w:rsid w:val="00A6385C"/>
    <w:rPr>
      <w:rFonts w:ascii="Tahoma" w:hAnsi="Tahoma" w:cs="Tahoma"/>
      <w:i/>
      <w:sz w:val="22"/>
      <w:szCs w:val="16"/>
    </w:rPr>
  </w:style>
  <w:style w:type="character" w:customStyle="1" w:styleId="Nagwek6Znak">
    <w:name w:val="Nagłówek 6 Znak"/>
    <w:link w:val="Nagwek6"/>
    <w:rsid w:val="00A6385C"/>
    <w:rPr>
      <w:rFonts w:ascii="Tahoma" w:hAnsi="Tahoma" w:cs="Tahoma"/>
      <w:i/>
      <w:sz w:val="22"/>
      <w:szCs w:val="16"/>
    </w:rPr>
  </w:style>
  <w:style w:type="character" w:customStyle="1" w:styleId="Nagwek7Znak">
    <w:name w:val="Nagłówek 7 Znak"/>
    <w:link w:val="Nagwek7"/>
    <w:rsid w:val="00A6385C"/>
    <w:rPr>
      <w:rFonts w:ascii="Tahoma" w:hAnsi="Tahoma" w:cs="Tahoma"/>
      <w:i/>
      <w:iCs/>
      <w:sz w:val="24"/>
      <w:szCs w:val="16"/>
    </w:rPr>
  </w:style>
  <w:style w:type="character" w:customStyle="1" w:styleId="Nagwek8Znak">
    <w:name w:val="Nagłówek 8 Znak"/>
    <w:link w:val="Nagwek8"/>
    <w:rsid w:val="00A6385C"/>
    <w:rPr>
      <w:rFonts w:ascii="Tahoma" w:hAnsi="Tahoma" w:cs="Tahoma"/>
      <w:b/>
      <w:sz w:val="22"/>
      <w:szCs w:val="16"/>
    </w:rPr>
  </w:style>
  <w:style w:type="character" w:customStyle="1" w:styleId="Nagwek9Znak">
    <w:name w:val="Nagłówek 9 Znak"/>
    <w:link w:val="Nagwek9"/>
    <w:rsid w:val="00A6385C"/>
    <w:rPr>
      <w:rFonts w:ascii="Tahoma" w:hAnsi="Tahoma" w:cs="Tahoma"/>
      <w:b/>
      <w:bCs/>
      <w:sz w:val="16"/>
      <w:szCs w:val="16"/>
    </w:rPr>
  </w:style>
  <w:style w:type="numbering" w:customStyle="1" w:styleId="Bezlisty1">
    <w:name w:val="Bez listy1"/>
    <w:next w:val="Bezlisty"/>
    <w:uiPriority w:val="99"/>
    <w:semiHidden/>
    <w:rsid w:val="00A6385C"/>
  </w:style>
  <w:style w:type="paragraph" w:customStyle="1" w:styleId="Znak17ZnakZnak">
    <w:name w:val="Znak17 Znak Znak"/>
    <w:basedOn w:val="Normalny"/>
    <w:rsid w:val="00A6385C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A6385C"/>
    <w:pPr>
      <w:tabs>
        <w:tab w:val="left" w:pos="284"/>
        <w:tab w:val="right" w:leader="underscore" w:pos="9900"/>
      </w:tabs>
      <w:spacing w:before="120"/>
    </w:pPr>
    <w:rPr>
      <w:b/>
      <w:bCs/>
      <w:i/>
      <w:iCs/>
      <w:sz w:val="26"/>
      <w:szCs w:val="28"/>
    </w:rPr>
  </w:style>
  <w:style w:type="paragraph" w:styleId="Spistreci2">
    <w:name w:val="toc 2"/>
    <w:basedOn w:val="Normalny"/>
    <w:next w:val="Normalny"/>
    <w:autoRedefine/>
    <w:rsid w:val="00A6385C"/>
    <w:pPr>
      <w:tabs>
        <w:tab w:val="left" w:pos="780"/>
        <w:tab w:val="right" w:leader="underscore" w:pos="9900"/>
      </w:tabs>
      <w:spacing w:before="120"/>
      <w:ind w:left="284" w:hanging="260"/>
    </w:pPr>
    <w:rPr>
      <w:b/>
      <w:bCs/>
      <w:sz w:val="26"/>
      <w:szCs w:val="26"/>
    </w:rPr>
  </w:style>
  <w:style w:type="paragraph" w:customStyle="1" w:styleId="Tekstpodstawowy31">
    <w:name w:val="Tekst podstawowy 31"/>
    <w:basedOn w:val="Normalny"/>
    <w:rsid w:val="00A6385C"/>
    <w:pPr>
      <w:widowControl w:val="0"/>
      <w:spacing w:line="260" w:lineRule="auto"/>
      <w:jc w:val="both"/>
    </w:pPr>
    <w:rPr>
      <w:szCs w:val="20"/>
    </w:rPr>
  </w:style>
  <w:style w:type="paragraph" w:styleId="Tekstpodstawowywcity3">
    <w:name w:val="Body Text Indent 3"/>
    <w:basedOn w:val="Normalny"/>
    <w:link w:val="Tekstpodstawowywcity3Znak"/>
    <w:rsid w:val="00A6385C"/>
    <w:pPr>
      <w:tabs>
        <w:tab w:val="left" w:pos="567"/>
      </w:tabs>
      <w:ind w:left="567" w:hanging="567"/>
      <w:jc w:val="both"/>
    </w:pPr>
    <w:rPr>
      <w:rFonts w:ascii="Tahoma" w:hAnsi="Tahoma"/>
      <w:sz w:val="20"/>
      <w:szCs w:val="20"/>
    </w:rPr>
  </w:style>
  <w:style w:type="character" w:customStyle="1" w:styleId="Tekstpodstawowywcity3Znak">
    <w:name w:val="Tekst podstawowy wcięty 3 Znak"/>
    <w:link w:val="Tekstpodstawowywcity3"/>
    <w:rsid w:val="00A6385C"/>
    <w:rPr>
      <w:rFonts w:ascii="Tahoma" w:hAnsi="Tahoma"/>
    </w:rPr>
  </w:style>
  <w:style w:type="paragraph" w:customStyle="1" w:styleId="StandardowyStandardowy1">
    <w:name w:val="Standardowy.Standardowy1"/>
    <w:rsid w:val="00A6385C"/>
    <w:rPr>
      <w:rFonts w:ascii="Garamond" w:hAnsi="Garamond"/>
      <w:sz w:val="26"/>
    </w:rPr>
  </w:style>
  <w:style w:type="paragraph" w:styleId="Tytu">
    <w:name w:val="Title"/>
    <w:basedOn w:val="Normalny"/>
    <w:link w:val="TytuZnak"/>
    <w:qFormat/>
    <w:rsid w:val="00A6385C"/>
    <w:pPr>
      <w:jc w:val="center"/>
    </w:pPr>
    <w:rPr>
      <w:b/>
      <w:sz w:val="26"/>
      <w:szCs w:val="20"/>
      <w:lang w:val="en-US"/>
    </w:rPr>
  </w:style>
  <w:style w:type="character" w:customStyle="1" w:styleId="TytuZnak">
    <w:name w:val="Tytuł Znak"/>
    <w:link w:val="Tytu"/>
    <w:rsid w:val="00A6385C"/>
    <w:rPr>
      <w:b/>
      <w:sz w:val="26"/>
      <w:lang w:val="en-US"/>
    </w:rPr>
  </w:style>
  <w:style w:type="character" w:styleId="Numerstrony">
    <w:name w:val="page number"/>
    <w:basedOn w:val="Domylnaczcionkaakapitu"/>
    <w:rsid w:val="00A6385C"/>
  </w:style>
  <w:style w:type="paragraph" w:customStyle="1" w:styleId="Tekstpodstawowy21">
    <w:name w:val="Tekst podstawowy 21"/>
    <w:basedOn w:val="Normalny"/>
    <w:rsid w:val="00A6385C"/>
    <w:pPr>
      <w:spacing w:line="280" w:lineRule="auto"/>
    </w:pPr>
    <w:rPr>
      <w:rFonts w:ascii="Arial" w:hAnsi="Arial"/>
      <w:i/>
      <w:sz w:val="20"/>
      <w:szCs w:val="20"/>
    </w:rPr>
  </w:style>
  <w:style w:type="paragraph" w:styleId="Podtytu">
    <w:name w:val="Subtitle"/>
    <w:basedOn w:val="Normalny"/>
    <w:link w:val="PodtytuZnak"/>
    <w:qFormat/>
    <w:rsid w:val="00A6385C"/>
    <w:pPr>
      <w:jc w:val="center"/>
    </w:pPr>
    <w:rPr>
      <w:rFonts w:ascii="Garamond" w:hAnsi="Garamond"/>
      <w:b/>
      <w:sz w:val="96"/>
      <w:szCs w:val="20"/>
    </w:rPr>
  </w:style>
  <w:style w:type="character" w:customStyle="1" w:styleId="PodtytuZnak">
    <w:name w:val="Podtytuł Znak"/>
    <w:link w:val="Podtytu"/>
    <w:rsid w:val="00A6385C"/>
    <w:rPr>
      <w:rFonts w:ascii="Garamond" w:hAnsi="Garamond"/>
      <w:b/>
      <w:sz w:val="96"/>
    </w:rPr>
  </w:style>
  <w:style w:type="paragraph" w:styleId="Tekstpodstawowy3">
    <w:name w:val="Body Text 3"/>
    <w:basedOn w:val="Normalny"/>
    <w:link w:val="Tekstpodstawowy3Znak"/>
    <w:rsid w:val="00A6385C"/>
    <w:pPr>
      <w:jc w:val="center"/>
    </w:pPr>
    <w:rPr>
      <w:rFonts w:ascii="Garamond" w:hAnsi="Garamond"/>
      <w:b/>
      <w:sz w:val="52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ekstpodstawowy3Znak">
    <w:name w:val="Tekst podstawowy 3 Znak"/>
    <w:link w:val="Tekstpodstawowy3"/>
    <w:rsid w:val="00A6385C"/>
    <w:rPr>
      <w:rFonts w:ascii="Garamond" w:hAnsi="Garamond"/>
      <w:b/>
      <w:sz w:val="52"/>
      <w:szCs w:val="1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Lista-kontynuacja"/>
    <w:rsid w:val="00A6385C"/>
    <w:pPr>
      <w:spacing w:after="160"/>
      <w:ind w:left="1080" w:hanging="360"/>
    </w:pPr>
    <w:rPr>
      <w:sz w:val="24"/>
      <w:szCs w:val="20"/>
    </w:rPr>
  </w:style>
  <w:style w:type="paragraph" w:styleId="Lista-kontynuacja">
    <w:name w:val="List Continue"/>
    <w:basedOn w:val="Normalny"/>
    <w:rsid w:val="00A6385C"/>
    <w:pPr>
      <w:spacing w:after="120"/>
      <w:ind w:left="360"/>
    </w:pPr>
    <w:rPr>
      <w:rFonts w:ascii="Garamond" w:hAnsi="Garamond"/>
      <w:sz w:val="26"/>
      <w:szCs w:val="16"/>
    </w:rPr>
  </w:style>
  <w:style w:type="paragraph" w:styleId="Tekstpodstawowywcity">
    <w:name w:val="Body Text Indent"/>
    <w:basedOn w:val="Normalny"/>
    <w:link w:val="TekstpodstawowywcityZnak"/>
    <w:rsid w:val="00A6385C"/>
    <w:pPr>
      <w:ind w:left="1418"/>
    </w:pPr>
    <w:rPr>
      <w:rFonts w:ascii="Tahoma" w:hAnsi="Tahoma" w:cs="Tahoma"/>
      <w:b/>
      <w:bCs/>
      <w:sz w:val="22"/>
      <w:szCs w:val="16"/>
    </w:rPr>
  </w:style>
  <w:style w:type="character" w:customStyle="1" w:styleId="TekstpodstawowywcityZnak">
    <w:name w:val="Tekst podstawowy wcięty Znak"/>
    <w:link w:val="Tekstpodstawowywcity"/>
    <w:rsid w:val="00A6385C"/>
    <w:rPr>
      <w:rFonts w:ascii="Tahoma" w:hAnsi="Tahoma" w:cs="Tahoma"/>
      <w:b/>
      <w:bCs/>
      <w:sz w:val="22"/>
      <w:szCs w:val="16"/>
    </w:rPr>
  </w:style>
  <w:style w:type="paragraph" w:styleId="Spistreci3">
    <w:name w:val="toc 3"/>
    <w:basedOn w:val="Normalny"/>
    <w:next w:val="Normalny"/>
    <w:autoRedefine/>
    <w:rsid w:val="00A6385C"/>
    <w:pPr>
      <w:jc w:val="center"/>
    </w:pPr>
    <w:rPr>
      <w:sz w:val="26"/>
    </w:rPr>
  </w:style>
  <w:style w:type="paragraph" w:styleId="Spistreci4">
    <w:name w:val="toc 4"/>
    <w:basedOn w:val="Normalny"/>
    <w:next w:val="Normalny"/>
    <w:autoRedefine/>
    <w:rsid w:val="00A6385C"/>
    <w:pPr>
      <w:ind w:left="780"/>
    </w:pPr>
    <w:rPr>
      <w:sz w:val="26"/>
    </w:rPr>
  </w:style>
  <w:style w:type="paragraph" w:styleId="Spistreci5">
    <w:name w:val="toc 5"/>
    <w:basedOn w:val="Normalny"/>
    <w:next w:val="Normalny"/>
    <w:autoRedefine/>
    <w:rsid w:val="00A6385C"/>
    <w:pPr>
      <w:ind w:left="1040"/>
    </w:pPr>
    <w:rPr>
      <w:sz w:val="26"/>
    </w:rPr>
  </w:style>
  <w:style w:type="paragraph" w:styleId="Spistreci6">
    <w:name w:val="toc 6"/>
    <w:basedOn w:val="Normalny"/>
    <w:next w:val="Normalny"/>
    <w:autoRedefine/>
    <w:rsid w:val="00A6385C"/>
    <w:pPr>
      <w:ind w:left="1300"/>
    </w:pPr>
    <w:rPr>
      <w:sz w:val="26"/>
    </w:rPr>
  </w:style>
  <w:style w:type="paragraph" w:styleId="Spistreci7">
    <w:name w:val="toc 7"/>
    <w:basedOn w:val="Normalny"/>
    <w:next w:val="Normalny"/>
    <w:autoRedefine/>
    <w:rsid w:val="00A6385C"/>
    <w:pPr>
      <w:ind w:left="1560"/>
    </w:pPr>
    <w:rPr>
      <w:sz w:val="26"/>
    </w:rPr>
  </w:style>
  <w:style w:type="paragraph" w:styleId="Spistreci8">
    <w:name w:val="toc 8"/>
    <w:basedOn w:val="Normalny"/>
    <w:next w:val="Normalny"/>
    <w:autoRedefine/>
    <w:rsid w:val="00A6385C"/>
    <w:pPr>
      <w:ind w:left="1820"/>
    </w:pPr>
    <w:rPr>
      <w:sz w:val="26"/>
    </w:rPr>
  </w:style>
  <w:style w:type="paragraph" w:styleId="Spistreci9">
    <w:name w:val="toc 9"/>
    <w:basedOn w:val="Normalny"/>
    <w:next w:val="Normalny"/>
    <w:autoRedefine/>
    <w:rsid w:val="00A6385C"/>
    <w:pPr>
      <w:ind w:left="2080"/>
    </w:pPr>
    <w:rPr>
      <w:sz w:val="26"/>
    </w:rPr>
  </w:style>
  <w:style w:type="character" w:styleId="Odwoaniedokomentarza">
    <w:name w:val="annotation reference"/>
    <w:uiPriority w:val="99"/>
    <w:semiHidden/>
    <w:rsid w:val="00A638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6385C"/>
    <w:rPr>
      <w:rFonts w:ascii="Garamond" w:hAnsi="Garamond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6385C"/>
    <w:rPr>
      <w:rFonts w:ascii="Garamond" w:hAnsi="Garamond"/>
    </w:rPr>
  </w:style>
  <w:style w:type="paragraph" w:styleId="Legenda">
    <w:name w:val="caption"/>
    <w:basedOn w:val="Normalny"/>
    <w:next w:val="Normalny"/>
    <w:qFormat/>
    <w:rsid w:val="00A6385C"/>
    <w:pPr>
      <w:spacing w:before="120" w:after="120"/>
    </w:pPr>
    <w:rPr>
      <w:b/>
      <w:sz w:val="20"/>
      <w:szCs w:val="20"/>
    </w:rPr>
  </w:style>
  <w:style w:type="paragraph" w:styleId="Lista">
    <w:name w:val="List"/>
    <w:basedOn w:val="Tekstpodstawowy"/>
    <w:rsid w:val="00A6385C"/>
    <w:pPr>
      <w:tabs>
        <w:tab w:val="left" w:pos="720"/>
      </w:tabs>
      <w:spacing w:after="80"/>
      <w:ind w:left="720" w:hanging="360"/>
    </w:pPr>
    <w:rPr>
      <w:rFonts w:ascii="Garamond" w:hAnsi="Garamond"/>
      <w:b w:val="0"/>
      <w:sz w:val="24"/>
    </w:rPr>
  </w:style>
  <w:style w:type="character" w:styleId="UyteHipercze">
    <w:name w:val="FollowedHyperlink"/>
    <w:aliases w:val="OdwiedzoneHiperłącze"/>
    <w:uiPriority w:val="99"/>
    <w:rsid w:val="00A6385C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A6385C"/>
    <w:pPr>
      <w:ind w:firstLine="709"/>
      <w:jc w:val="both"/>
    </w:pPr>
    <w:rPr>
      <w:rFonts w:ascii="Tahoma" w:hAnsi="Tahoma"/>
      <w:sz w:val="20"/>
      <w:szCs w:val="16"/>
    </w:rPr>
  </w:style>
  <w:style w:type="character" w:customStyle="1" w:styleId="Tekstpodstawowywcity2Znak">
    <w:name w:val="Tekst podstawowy wcięty 2 Znak"/>
    <w:link w:val="Tekstpodstawowywcity2"/>
    <w:rsid w:val="00A6385C"/>
    <w:rPr>
      <w:rFonts w:ascii="Tahoma" w:hAnsi="Tahoma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6385C"/>
    <w:rPr>
      <w:b/>
      <w:bCs/>
    </w:rPr>
  </w:style>
  <w:style w:type="character" w:customStyle="1" w:styleId="TematkomentarzaZnak">
    <w:name w:val="Temat komentarza Znak"/>
    <w:link w:val="Tematkomentarza"/>
    <w:rsid w:val="00A6385C"/>
    <w:rPr>
      <w:rFonts w:ascii="Garamond" w:hAnsi="Garamond"/>
      <w:b/>
      <w:bCs/>
    </w:rPr>
  </w:style>
  <w:style w:type="paragraph" w:customStyle="1" w:styleId="Tekstpodstawowywcity31">
    <w:name w:val="Tekst podstawowy wcięty 31"/>
    <w:basedOn w:val="Normalny"/>
    <w:rsid w:val="00A6385C"/>
    <w:pPr>
      <w:widowControl w:val="0"/>
      <w:spacing w:line="260" w:lineRule="auto"/>
      <w:ind w:left="40"/>
    </w:pPr>
    <w:rPr>
      <w:rFonts w:ascii="Arial" w:hAnsi="Arial"/>
      <w:szCs w:val="20"/>
    </w:rPr>
  </w:style>
  <w:style w:type="paragraph" w:styleId="Mapadokumentu">
    <w:name w:val="Document Map"/>
    <w:basedOn w:val="Normalny"/>
    <w:link w:val="MapadokumentuZnak"/>
    <w:semiHidden/>
    <w:rsid w:val="00A6385C"/>
    <w:pPr>
      <w:shd w:val="clear" w:color="auto" w:fill="000080"/>
    </w:pPr>
    <w:rPr>
      <w:rFonts w:ascii="Tahoma" w:hAnsi="Tahoma" w:cs="Tahoma"/>
      <w:sz w:val="26"/>
      <w:szCs w:val="16"/>
    </w:rPr>
  </w:style>
  <w:style w:type="character" w:customStyle="1" w:styleId="MapadokumentuZnak">
    <w:name w:val="Mapa dokumentu Znak"/>
    <w:link w:val="Mapadokumentu"/>
    <w:semiHidden/>
    <w:rsid w:val="00A6385C"/>
    <w:rPr>
      <w:rFonts w:ascii="Tahoma" w:hAnsi="Tahoma" w:cs="Tahoma"/>
      <w:sz w:val="26"/>
      <w:szCs w:val="16"/>
      <w:shd w:val="clear" w:color="auto" w:fill="000080"/>
    </w:rPr>
  </w:style>
  <w:style w:type="paragraph" w:customStyle="1" w:styleId="1">
    <w:name w:val="1"/>
    <w:basedOn w:val="Normalny"/>
    <w:rsid w:val="00A6385C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ust">
    <w:name w:val="ust"/>
    <w:rsid w:val="00A6385C"/>
    <w:pPr>
      <w:spacing w:before="60" w:after="60"/>
      <w:ind w:left="426" w:hanging="284"/>
      <w:jc w:val="both"/>
    </w:pPr>
    <w:rPr>
      <w:sz w:val="24"/>
    </w:rPr>
  </w:style>
  <w:style w:type="character" w:customStyle="1" w:styleId="dane1">
    <w:name w:val="dane1"/>
    <w:rsid w:val="00A6385C"/>
    <w:rPr>
      <w:color w:val="0000CD"/>
    </w:rPr>
  </w:style>
  <w:style w:type="paragraph" w:customStyle="1" w:styleId="ZnakZnak1ZnakZnak">
    <w:name w:val="Znak Znak1 Znak Znak"/>
    <w:basedOn w:val="Normalny"/>
    <w:rsid w:val="00A6385C"/>
    <w:rPr>
      <w:rFonts w:ascii="Arial" w:hAnsi="Arial" w:cs="Arial"/>
    </w:rPr>
  </w:style>
  <w:style w:type="paragraph" w:customStyle="1" w:styleId="ZnakZnak1Znak">
    <w:name w:val="Znak Znak1 Znak"/>
    <w:basedOn w:val="Normalny"/>
    <w:rsid w:val="00A6385C"/>
    <w:rPr>
      <w:rFonts w:ascii="Arial" w:hAnsi="Arial" w:cs="Arial"/>
    </w:rPr>
  </w:style>
  <w:style w:type="paragraph" w:customStyle="1" w:styleId="StandardowyStandardowy12">
    <w:name w:val="Standardowy.Standardowy12"/>
    <w:rsid w:val="00A6385C"/>
    <w:rPr>
      <w:rFonts w:ascii="Garamond" w:hAnsi="Garamond"/>
      <w:sz w:val="26"/>
    </w:rPr>
  </w:style>
  <w:style w:type="paragraph" w:customStyle="1" w:styleId="StandardowyStandardowy11">
    <w:name w:val="Standardowy.Standardowy11"/>
    <w:rsid w:val="00A6385C"/>
    <w:rPr>
      <w:rFonts w:ascii="Garamond" w:hAnsi="Garamond"/>
      <w:sz w:val="26"/>
    </w:rPr>
  </w:style>
  <w:style w:type="paragraph" w:styleId="HTML-wstpniesformatowany">
    <w:name w:val="HTML Preformatted"/>
    <w:basedOn w:val="Normalny"/>
    <w:link w:val="HTML-wstpniesformatowanyZnak"/>
    <w:rsid w:val="00A63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rsid w:val="00A6385C"/>
    <w:rPr>
      <w:rFonts w:ascii="Courier New" w:hAnsi="Courier New" w:cs="Courier New"/>
    </w:rPr>
  </w:style>
  <w:style w:type="paragraph" w:customStyle="1" w:styleId="ZnakZnak1">
    <w:name w:val="Znak Znak1"/>
    <w:basedOn w:val="Normalny"/>
    <w:rsid w:val="00A6385C"/>
    <w:rPr>
      <w:rFonts w:ascii="Arial" w:hAnsi="Arial" w:cs="Arial"/>
    </w:rPr>
  </w:style>
  <w:style w:type="paragraph" w:customStyle="1" w:styleId="Style21">
    <w:name w:val="Style21"/>
    <w:basedOn w:val="Normalny"/>
    <w:rsid w:val="00A6385C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Verdana" w:hAnsi="Verdana" w:cs="Verdana"/>
    </w:rPr>
  </w:style>
  <w:style w:type="paragraph" w:customStyle="1" w:styleId="Style34">
    <w:name w:val="Style34"/>
    <w:basedOn w:val="Normalny"/>
    <w:rsid w:val="00A6385C"/>
    <w:pPr>
      <w:widowControl w:val="0"/>
      <w:autoSpaceDE w:val="0"/>
      <w:autoSpaceDN w:val="0"/>
      <w:adjustRightInd w:val="0"/>
      <w:spacing w:line="221" w:lineRule="exact"/>
    </w:pPr>
    <w:rPr>
      <w:rFonts w:ascii="Verdana" w:hAnsi="Verdana" w:cs="Verdana"/>
    </w:rPr>
  </w:style>
  <w:style w:type="character" w:customStyle="1" w:styleId="FontStyle72">
    <w:name w:val="Font Style72"/>
    <w:rsid w:val="00A6385C"/>
    <w:rPr>
      <w:rFonts w:ascii="Verdana" w:hAnsi="Verdana" w:cs="Verdana"/>
      <w:color w:val="000000"/>
      <w:sz w:val="18"/>
      <w:szCs w:val="18"/>
    </w:rPr>
  </w:style>
  <w:style w:type="character" w:customStyle="1" w:styleId="BodyTextIndentChar">
    <w:name w:val="Body Text Indent Char"/>
    <w:link w:val="BodyTextIndent1"/>
    <w:locked/>
    <w:rsid w:val="00A6385C"/>
    <w:rPr>
      <w:rFonts w:ascii="Tahoma" w:eastAsia="SimSun" w:hAnsi="Tahoma"/>
      <w:b/>
      <w:bCs/>
      <w:sz w:val="16"/>
      <w:szCs w:val="16"/>
    </w:rPr>
  </w:style>
  <w:style w:type="paragraph" w:customStyle="1" w:styleId="BodyTextIndent1">
    <w:name w:val="Body Text Indent1"/>
    <w:basedOn w:val="Normalny"/>
    <w:link w:val="BodyTextIndentChar"/>
    <w:rsid w:val="00A6385C"/>
    <w:pPr>
      <w:ind w:left="1418"/>
    </w:pPr>
    <w:rPr>
      <w:rFonts w:ascii="Tahoma" w:eastAsia="SimSun" w:hAnsi="Tahoma"/>
      <w:b/>
      <w:bCs/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A6385C"/>
    <w:pPr>
      <w:ind w:firstLine="360"/>
    </w:pPr>
    <w:rPr>
      <w:rFonts w:ascii="Garamond" w:hAnsi="Garamond" w:cs="Garamond"/>
      <w:b w:val="0"/>
      <w:sz w:val="26"/>
      <w:szCs w:val="26"/>
    </w:rPr>
  </w:style>
  <w:style w:type="character" w:customStyle="1" w:styleId="TekstpodstawowyzwciciemZnak">
    <w:name w:val="Tekst podstawowy z wcięciem Znak"/>
    <w:link w:val="Tekstpodstawowyzwciciem"/>
    <w:rsid w:val="00A6385C"/>
    <w:rPr>
      <w:rFonts w:ascii="Garamond" w:hAnsi="Garamond" w:cs="Garamond"/>
      <w:sz w:val="26"/>
      <w:szCs w:val="26"/>
    </w:rPr>
  </w:style>
  <w:style w:type="paragraph" w:styleId="Tekstpodstawowyzwciciem2">
    <w:name w:val="Body Text First Indent 2"/>
    <w:basedOn w:val="Tekstpodstawowywcity"/>
    <w:link w:val="Tekstpodstawowyzwciciem2Znak"/>
    <w:rsid w:val="00A6385C"/>
    <w:pPr>
      <w:ind w:left="360" w:firstLine="360"/>
    </w:pPr>
    <w:rPr>
      <w:rFonts w:ascii="Garamond" w:hAnsi="Garamond" w:cs="Garamond"/>
      <w:b w:val="0"/>
      <w:bCs w:val="0"/>
      <w:sz w:val="26"/>
      <w:szCs w:val="26"/>
    </w:rPr>
  </w:style>
  <w:style w:type="character" w:customStyle="1" w:styleId="Tekstpodstawowyzwciciem2Znak">
    <w:name w:val="Tekst podstawowy z wcięciem 2 Znak"/>
    <w:link w:val="Tekstpodstawowyzwciciem2"/>
    <w:rsid w:val="00A6385C"/>
    <w:rPr>
      <w:rFonts w:ascii="Garamond" w:hAnsi="Garamond" w:cs="Garamond"/>
      <w:b w:val="0"/>
      <w:bCs w:val="0"/>
      <w:sz w:val="26"/>
      <w:szCs w:val="26"/>
    </w:rPr>
  </w:style>
  <w:style w:type="paragraph" w:customStyle="1" w:styleId="BodyText31">
    <w:name w:val="Body Text 31"/>
    <w:basedOn w:val="Normalny"/>
    <w:rsid w:val="00A6385C"/>
    <w:pPr>
      <w:widowControl w:val="0"/>
      <w:spacing w:line="260" w:lineRule="auto"/>
      <w:jc w:val="both"/>
    </w:pPr>
    <w:rPr>
      <w:rFonts w:ascii="Garamond" w:hAnsi="Garamond" w:cs="Garamond"/>
    </w:rPr>
  </w:style>
  <w:style w:type="paragraph" w:customStyle="1" w:styleId="BodyText21">
    <w:name w:val="Body Text 21"/>
    <w:basedOn w:val="Normalny"/>
    <w:rsid w:val="00A6385C"/>
    <w:pPr>
      <w:spacing w:line="280" w:lineRule="auto"/>
    </w:pPr>
    <w:rPr>
      <w:rFonts w:ascii="Arial" w:hAnsi="Arial" w:cs="Arial"/>
      <w:i/>
      <w:iCs/>
      <w:sz w:val="20"/>
      <w:szCs w:val="20"/>
    </w:rPr>
  </w:style>
  <w:style w:type="paragraph" w:customStyle="1" w:styleId="BodyTextIndent31">
    <w:name w:val="Body Text Indent 31"/>
    <w:basedOn w:val="Normalny"/>
    <w:rsid w:val="00A6385C"/>
    <w:pPr>
      <w:widowControl w:val="0"/>
      <w:spacing w:line="260" w:lineRule="auto"/>
      <w:ind w:left="40"/>
    </w:pPr>
    <w:rPr>
      <w:rFonts w:ascii="Arial" w:hAnsi="Arial" w:cs="Arial"/>
    </w:rPr>
  </w:style>
  <w:style w:type="paragraph" w:styleId="Lista2">
    <w:name w:val="List 2"/>
    <w:basedOn w:val="Normalny"/>
    <w:rsid w:val="00A6385C"/>
    <w:pPr>
      <w:ind w:left="566" w:hanging="283"/>
    </w:pPr>
    <w:rPr>
      <w:rFonts w:ascii="Garamond" w:hAnsi="Garamond" w:cs="Garamond"/>
      <w:sz w:val="26"/>
      <w:szCs w:val="26"/>
    </w:rPr>
  </w:style>
  <w:style w:type="paragraph" w:styleId="Lista3">
    <w:name w:val="List 3"/>
    <w:basedOn w:val="Normalny"/>
    <w:rsid w:val="00A6385C"/>
    <w:pPr>
      <w:ind w:left="849" w:hanging="283"/>
    </w:pPr>
    <w:rPr>
      <w:rFonts w:ascii="Garamond" w:hAnsi="Garamond" w:cs="Garamond"/>
      <w:sz w:val="26"/>
      <w:szCs w:val="26"/>
    </w:rPr>
  </w:style>
  <w:style w:type="paragraph" w:styleId="Listapunktowana2">
    <w:name w:val="List Bullet 2"/>
    <w:basedOn w:val="Normalny"/>
    <w:rsid w:val="00A6385C"/>
    <w:pPr>
      <w:numPr>
        <w:numId w:val="1"/>
      </w:numPr>
      <w:tabs>
        <w:tab w:val="num" w:pos="643"/>
      </w:tabs>
      <w:ind w:left="643"/>
    </w:pPr>
    <w:rPr>
      <w:rFonts w:ascii="Garamond" w:hAnsi="Garamond" w:cs="Garamond"/>
      <w:sz w:val="26"/>
      <w:szCs w:val="26"/>
    </w:rPr>
  </w:style>
  <w:style w:type="paragraph" w:styleId="Listapunktowana3">
    <w:name w:val="List Bullet 3"/>
    <w:basedOn w:val="Normalny"/>
    <w:rsid w:val="00A6385C"/>
    <w:pPr>
      <w:numPr>
        <w:numId w:val="2"/>
      </w:numPr>
      <w:tabs>
        <w:tab w:val="num" w:pos="926"/>
      </w:tabs>
      <w:ind w:left="926"/>
    </w:pPr>
    <w:rPr>
      <w:rFonts w:ascii="Garamond" w:hAnsi="Garamond" w:cs="Garamond"/>
      <w:sz w:val="26"/>
      <w:szCs w:val="26"/>
    </w:rPr>
  </w:style>
  <w:style w:type="paragraph" w:styleId="Wcicienormalne">
    <w:name w:val="Normal Indent"/>
    <w:basedOn w:val="Normalny"/>
    <w:rsid w:val="00A6385C"/>
    <w:pPr>
      <w:ind w:left="708"/>
    </w:pPr>
    <w:rPr>
      <w:rFonts w:ascii="Garamond" w:hAnsi="Garamond" w:cs="Garamond"/>
      <w:sz w:val="26"/>
      <w:szCs w:val="26"/>
    </w:rPr>
  </w:style>
  <w:style w:type="character" w:customStyle="1" w:styleId="EndnoteTextChar">
    <w:name w:val="Endnote Text Char"/>
    <w:semiHidden/>
    <w:locked/>
    <w:rsid w:val="00A6385C"/>
    <w:rPr>
      <w:rFonts w:ascii="Garamond" w:hAnsi="Garamond" w:cs="Garamond"/>
      <w:sz w:val="26"/>
      <w:szCs w:val="26"/>
      <w:lang w:val="pl-PL" w:eastAsia="pl-PL" w:bidi="ar-SA"/>
    </w:rPr>
  </w:style>
  <w:style w:type="character" w:customStyle="1" w:styleId="ZnakZnak14">
    <w:name w:val="Znak Znak14"/>
    <w:rsid w:val="00A6385C"/>
    <w:rPr>
      <w:rFonts w:ascii="Tahoma" w:hAnsi="Tahoma" w:cs="Tahoma"/>
      <w:b/>
      <w:sz w:val="24"/>
      <w:szCs w:val="16"/>
      <w:lang w:val="pl-PL" w:eastAsia="pl-PL" w:bidi="ar-SA"/>
    </w:rPr>
  </w:style>
  <w:style w:type="character" w:customStyle="1" w:styleId="ZnakZnak12">
    <w:name w:val="Znak Znak12"/>
    <w:rsid w:val="00A6385C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NagwekstronyZnakZnak">
    <w:name w:val="Nagłówek strony Znak Znak"/>
    <w:rsid w:val="00A6385C"/>
    <w:rPr>
      <w:rFonts w:ascii="Garamond" w:hAnsi="Garamond"/>
      <w:sz w:val="26"/>
      <w:szCs w:val="16"/>
      <w:lang w:val="pl-PL" w:eastAsia="pl-PL" w:bidi="ar-SA"/>
    </w:rPr>
  </w:style>
  <w:style w:type="paragraph" w:customStyle="1" w:styleId="ZnakZnak1ZnakZnakZnak">
    <w:name w:val="Znak Znak1 Znak Znak Znak"/>
    <w:basedOn w:val="Normalny"/>
    <w:rsid w:val="00A6385C"/>
    <w:rPr>
      <w:rFonts w:ascii="Arial" w:hAnsi="Arial" w:cs="Arial"/>
    </w:rPr>
  </w:style>
  <w:style w:type="character" w:customStyle="1" w:styleId="HeaderChar">
    <w:name w:val="Header Char"/>
    <w:aliases w:val="Nagłówek strony Char"/>
    <w:locked/>
    <w:rsid w:val="00A6385C"/>
    <w:rPr>
      <w:rFonts w:ascii="Garamond" w:hAnsi="Garamond"/>
      <w:sz w:val="26"/>
      <w:szCs w:val="16"/>
      <w:lang w:val="pl-PL" w:eastAsia="pl-PL" w:bidi="ar-SA"/>
    </w:rPr>
  </w:style>
  <w:style w:type="paragraph" w:customStyle="1" w:styleId="StandardowyStandardowy13">
    <w:name w:val="Standardowy.Standardowy13"/>
    <w:rsid w:val="00A6385C"/>
    <w:rPr>
      <w:rFonts w:ascii="Garamond" w:hAnsi="Garamond"/>
      <w:sz w:val="26"/>
    </w:rPr>
  </w:style>
  <w:style w:type="paragraph" w:customStyle="1" w:styleId="StandardowyStandardowy1Standardowy11">
    <w:name w:val="Standardowy.Standardowy1.Standardowy11"/>
    <w:rsid w:val="00A6385C"/>
    <w:rPr>
      <w:rFonts w:ascii="Garamond" w:hAnsi="Garamond"/>
      <w:sz w:val="26"/>
    </w:rPr>
  </w:style>
  <w:style w:type="character" w:customStyle="1" w:styleId="Heading6Char">
    <w:name w:val="Heading 6 Char"/>
    <w:locked/>
    <w:rsid w:val="00A6385C"/>
    <w:rPr>
      <w:rFonts w:ascii="Tahoma" w:hAnsi="Tahoma" w:cs="Tahoma"/>
      <w:i/>
      <w:sz w:val="22"/>
      <w:szCs w:val="16"/>
      <w:lang w:val="pl-PL" w:eastAsia="pl-PL" w:bidi="ar-SA"/>
    </w:rPr>
  </w:style>
  <w:style w:type="character" w:customStyle="1" w:styleId="Heading4Char">
    <w:name w:val="Heading 4 Char"/>
    <w:locked/>
    <w:rsid w:val="00A6385C"/>
    <w:rPr>
      <w:rFonts w:ascii="Tahoma" w:hAnsi="Tahoma" w:cs="Tahoma"/>
      <w:b/>
      <w:sz w:val="24"/>
      <w:szCs w:val="16"/>
      <w:lang w:val="pl-PL" w:eastAsia="pl-PL" w:bidi="ar-SA"/>
    </w:rPr>
  </w:style>
  <w:style w:type="paragraph" w:customStyle="1" w:styleId="Bezodstpw1">
    <w:name w:val="Bez odstępów1"/>
    <w:rsid w:val="00A6385C"/>
    <w:rPr>
      <w:rFonts w:ascii="Calibri" w:hAnsi="Calibri"/>
      <w:sz w:val="24"/>
      <w:szCs w:val="24"/>
    </w:rPr>
  </w:style>
  <w:style w:type="paragraph" w:customStyle="1" w:styleId="ZnakZnak1ZnakZnakZnakZnak">
    <w:name w:val="Znak Znak1 Znak Znak Znak Znak"/>
    <w:basedOn w:val="Normalny"/>
    <w:rsid w:val="00A6385C"/>
    <w:rPr>
      <w:rFonts w:ascii="Arial" w:hAnsi="Arial" w:cs="Arial"/>
    </w:rPr>
  </w:style>
  <w:style w:type="paragraph" w:customStyle="1" w:styleId="ZnakZnak3">
    <w:name w:val="Znak Znak3"/>
    <w:basedOn w:val="Normalny"/>
    <w:rsid w:val="00A6385C"/>
    <w:rPr>
      <w:rFonts w:ascii="Arial" w:hAnsi="Arial" w:cs="Arial"/>
    </w:rPr>
  </w:style>
  <w:style w:type="numbering" w:customStyle="1" w:styleId="Bezlisty11">
    <w:name w:val="Bez listy11"/>
    <w:next w:val="Bezlisty"/>
    <w:uiPriority w:val="99"/>
    <w:semiHidden/>
    <w:unhideWhenUsed/>
    <w:rsid w:val="00A6385C"/>
  </w:style>
  <w:style w:type="character" w:customStyle="1" w:styleId="WW8Num2z0">
    <w:name w:val="WW8Num2z0"/>
    <w:rsid w:val="00A6385C"/>
    <w:rPr>
      <w:b w:val="0"/>
    </w:rPr>
  </w:style>
  <w:style w:type="character" w:customStyle="1" w:styleId="WW8Num3z0">
    <w:name w:val="WW8Num3z0"/>
    <w:rsid w:val="00A6385C"/>
    <w:rPr>
      <w:b w:val="0"/>
    </w:rPr>
  </w:style>
  <w:style w:type="character" w:customStyle="1" w:styleId="WW8Num5z0">
    <w:name w:val="WW8Num5z0"/>
    <w:rsid w:val="00A6385C"/>
    <w:rPr>
      <w:b w:val="0"/>
    </w:rPr>
  </w:style>
  <w:style w:type="character" w:customStyle="1" w:styleId="WW8Num6z0">
    <w:name w:val="WW8Num6z0"/>
    <w:rsid w:val="00A6385C"/>
    <w:rPr>
      <w:b w:val="0"/>
    </w:rPr>
  </w:style>
  <w:style w:type="character" w:customStyle="1" w:styleId="WW8Num7z0">
    <w:name w:val="WW8Num7z0"/>
    <w:rsid w:val="00A6385C"/>
    <w:rPr>
      <w:rFonts w:ascii="Symbol" w:hAnsi="Symbol" w:cs="Times New Roman"/>
      <w:color w:val="auto"/>
    </w:rPr>
  </w:style>
  <w:style w:type="character" w:customStyle="1" w:styleId="WW8Num8z0">
    <w:name w:val="WW8Num8z0"/>
    <w:rsid w:val="00A6385C"/>
    <w:rPr>
      <w:rFonts w:ascii="Symbol" w:hAnsi="Symbol" w:cs="Symbol"/>
    </w:rPr>
  </w:style>
  <w:style w:type="character" w:customStyle="1" w:styleId="WW8Num10z0">
    <w:name w:val="WW8Num10z0"/>
    <w:rsid w:val="00A6385C"/>
    <w:rPr>
      <w:rFonts w:ascii="Symbol" w:hAnsi="Symbol" w:cs="Symbol"/>
      <w:b/>
      <w:i w:val="0"/>
      <w:sz w:val="24"/>
    </w:rPr>
  </w:style>
  <w:style w:type="character" w:customStyle="1" w:styleId="WW8Num11z0">
    <w:name w:val="WW8Num11z0"/>
    <w:rsid w:val="00A6385C"/>
    <w:rPr>
      <w:rFonts w:ascii="Verdana" w:hAnsi="Verdana" w:cs="Verdana"/>
      <w:b w:val="0"/>
      <w:sz w:val="20"/>
      <w:szCs w:val="20"/>
    </w:rPr>
  </w:style>
  <w:style w:type="character" w:customStyle="1" w:styleId="WW8Num12z0">
    <w:name w:val="WW8Num12z0"/>
    <w:rsid w:val="00A6385C"/>
    <w:rPr>
      <w:rFonts w:ascii="Symbol" w:hAnsi="Symbol" w:cs="Symbol"/>
      <w:b/>
      <w:i w:val="0"/>
      <w:sz w:val="24"/>
    </w:rPr>
  </w:style>
  <w:style w:type="character" w:customStyle="1" w:styleId="WW8Num13z0">
    <w:name w:val="WW8Num13z0"/>
    <w:rsid w:val="00A6385C"/>
    <w:rPr>
      <w:b w:val="0"/>
    </w:rPr>
  </w:style>
  <w:style w:type="character" w:customStyle="1" w:styleId="WW8Num16z0">
    <w:name w:val="WW8Num16z0"/>
    <w:rsid w:val="00A6385C"/>
    <w:rPr>
      <w:b w:val="0"/>
    </w:rPr>
  </w:style>
  <w:style w:type="character" w:customStyle="1" w:styleId="Domylnaczcionkaakapitu5">
    <w:name w:val="Domyślna czcionka akapitu5"/>
    <w:rsid w:val="00A6385C"/>
  </w:style>
  <w:style w:type="character" w:customStyle="1" w:styleId="Domylnaczcionkaakapitu4">
    <w:name w:val="Domyślna czcionka akapitu4"/>
    <w:rsid w:val="00A6385C"/>
  </w:style>
  <w:style w:type="character" w:customStyle="1" w:styleId="Domylnaczcionkaakapitu3">
    <w:name w:val="Domyślna czcionka akapitu3"/>
    <w:rsid w:val="00A6385C"/>
  </w:style>
  <w:style w:type="character" w:customStyle="1" w:styleId="Domylnaczcionkaakapitu2">
    <w:name w:val="Domyślna czcionka akapitu2"/>
    <w:rsid w:val="00A6385C"/>
  </w:style>
  <w:style w:type="character" w:customStyle="1" w:styleId="WW8Num7z1">
    <w:name w:val="WW8Num7z1"/>
    <w:rsid w:val="00A6385C"/>
    <w:rPr>
      <w:rFonts w:ascii="Courier New" w:hAnsi="Courier New" w:cs="Courier New"/>
      <w:color w:val="auto"/>
    </w:rPr>
  </w:style>
  <w:style w:type="character" w:customStyle="1" w:styleId="WW8Num7z2">
    <w:name w:val="WW8Num7z2"/>
    <w:rsid w:val="00A6385C"/>
    <w:rPr>
      <w:rFonts w:ascii="Wingdings" w:hAnsi="Wingdings" w:cs="Times New Roman"/>
    </w:rPr>
  </w:style>
  <w:style w:type="character" w:customStyle="1" w:styleId="WW8Num7z3">
    <w:name w:val="WW8Num7z3"/>
    <w:rsid w:val="00A6385C"/>
    <w:rPr>
      <w:rFonts w:ascii="Symbol" w:hAnsi="Symbol" w:cs="Times New Roman"/>
    </w:rPr>
  </w:style>
  <w:style w:type="character" w:customStyle="1" w:styleId="WW8Num7z4">
    <w:name w:val="WW8Num7z4"/>
    <w:rsid w:val="00A6385C"/>
    <w:rPr>
      <w:rFonts w:ascii="Courier New" w:hAnsi="Courier New" w:cs="Courier New"/>
    </w:rPr>
  </w:style>
  <w:style w:type="character" w:customStyle="1" w:styleId="WW8Num8z1">
    <w:name w:val="WW8Num8z1"/>
    <w:rsid w:val="00A6385C"/>
    <w:rPr>
      <w:rFonts w:ascii="Courier New" w:hAnsi="Courier New" w:cs="Courier New"/>
    </w:rPr>
  </w:style>
  <w:style w:type="character" w:customStyle="1" w:styleId="WW8Num8z2">
    <w:name w:val="WW8Num8z2"/>
    <w:rsid w:val="00A6385C"/>
    <w:rPr>
      <w:rFonts w:ascii="Wingdings" w:hAnsi="Wingdings" w:cs="Wingdings"/>
    </w:rPr>
  </w:style>
  <w:style w:type="character" w:customStyle="1" w:styleId="WW8Num9z0">
    <w:name w:val="WW8Num9z0"/>
    <w:rsid w:val="00A6385C"/>
    <w:rPr>
      <w:rFonts w:ascii="Symbol" w:hAnsi="Symbol" w:cs="Symbol"/>
    </w:rPr>
  </w:style>
  <w:style w:type="character" w:customStyle="1" w:styleId="WW8Num14z1">
    <w:name w:val="WW8Num14z1"/>
    <w:rsid w:val="00A6385C"/>
    <w:rPr>
      <w:strike w:val="0"/>
      <w:dstrike w:val="0"/>
    </w:rPr>
  </w:style>
  <w:style w:type="character" w:customStyle="1" w:styleId="WW8Num17z2">
    <w:name w:val="WW8Num17z2"/>
    <w:rsid w:val="00A6385C"/>
    <w:rPr>
      <w:rFonts w:ascii="Symbol" w:hAnsi="Symbol" w:cs="Symbol"/>
      <w:color w:val="auto"/>
    </w:rPr>
  </w:style>
  <w:style w:type="character" w:customStyle="1" w:styleId="WW8Num18z0">
    <w:name w:val="WW8Num18z0"/>
    <w:rsid w:val="00A6385C"/>
    <w:rPr>
      <w:rFonts w:ascii="Symbol" w:hAnsi="Symbol" w:cs="Times New Roman"/>
      <w:color w:val="auto"/>
    </w:rPr>
  </w:style>
  <w:style w:type="character" w:customStyle="1" w:styleId="WW8Num18z1">
    <w:name w:val="WW8Num18z1"/>
    <w:rsid w:val="00A6385C"/>
    <w:rPr>
      <w:rFonts w:ascii="Courier New" w:hAnsi="Courier New" w:cs="Courier New"/>
      <w:color w:val="auto"/>
    </w:rPr>
  </w:style>
  <w:style w:type="character" w:customStyle="1" w:styleId="WW8Num18z2">
    <w:name w:val="WW8Num18z2"/>
    <w:rsid w:val="00A6385C"/>
    <w:rPr>
      <w:rFonts w:ascii="Wingdings" w:hAnsi="Wingdings" w:cs="Times New Roman"/>
    </w:rPr>
  </w:style>
  <w:style w:type="character" w:customStyle="1" w:styleId="WW8Num18z3">
    <w:name w:val="WW8Num18z3"/>
    <w:rsid w:val="00A6385C"/>
    <w:rPr>
      <w:rFonts w:ascii="Symbol" w:hAnsi="Symbol" w:cs="Times New Roman"/>
    </w:rPr>
  </w:style>
  <w:style w:type="character" w:customStyle="1" w:styleId="WW8Num18z4">
    <w:name w:val="WW8Num18z4"/>
    <w:rsid w:val="00A6385C"/>
    <w:rPr>
      <w:rFonts w:ascii="Courier New" w:hAnsi="Courier New" w:cs="Courier New"/>
    </w:rPr>
  </w:style>
  <w:style w:type="character" w:customStyle="1" w:styleId="WW8Num19z1">
    <w:name w:val="WW8Num19z1"/>
    <w:rsid w:val="00A6385C"/>
    <w:rPr>
      <w:rFonts w:ascii="Times New Roman" w:hAnsi="Times New Roman" w:cs="Times New Roman"/>
    </w:rPr>
  </w:style>
  <w:style w:type="character" w:customStyle="1" w:styleId="WW8Num21z0">
    <w:name w:val="WW8Num21z0"/>
    <w:rsid w:val="00A6385C"/>
    <w:rPr>
      <w:rFonts w:cs="Times New Roman"/>
    </w:rPr>
  </w:style>
  <w:style w:type="character" w:customStyle="1" w:styleId="WW8Num23z0">
    <w:name w:val="WW8Num23z0"/>
    <w:rsid w:val="00A6385C"/>
    <w:rPr>
      <w:b w:val="0"/>
    </w:rPr>
  </w:style>
  <w:style w:type="character" w:customStyle="1" w:styleId="WW8Num24z0">
    <w:name w:val="WW8Num24z0"/>
    <w:rsid w:val="00A6385C"/>
    <w:rPr>
      <w:b w:val="0"/>
    </w:rPr>
  </w:style>
  <w:style w:type="character" w:customStyle="1" w:styleId="WW8Num24z1">
    <w:name w:val="WW8Num24z1"/>
    <w:rsid w:val="00A6385C"/>
    <w:rPr>
      <w:rFonts w:ascii="Symbol" w:hAnsi="Symbol" w:cs="Symbol"/>
    </w:rPr>
  </w:style>
  <w:style w:type="character" w:customStyle="1" w:styleId="WW8Num25z1">
    <w:name w:val="WW8Num25z1"/>
    <w:rsid w:val="00A6385C"/>
    <w:rPr>
      <w:rFonts w:ascii="Symbol" w:hAnsi="Symbol" w:cs="Symbol"/>
    </w:rPr>
  </w:style>
  <w:style w:type="character" w:customStyle="1" w:styleId="WW8Num26z0">
    <w:name w:val="WW8Num26z0"/>
    <w:rsid w:val="00A6385C"/>
    <w:rPr>
      <w:b w:val="0"/>
    </w:rPr>
  </w:style>
  <w:style w:type="character" w:customStyle="1" w:styleId="WW8Num26z1">
    <w:name w:val="WW8Num26z1"/>
    <w:rsid w:val="00A6385C"/>
    <w:rPr>
      <w:rFonts w:ascii="Symbol" w:hAnsi="Symbol" w:cs="Symbol"/>
    </w:rPr>
  </w:style>
  <w:style w:type="character" w:customStyle="1" w:styleId="WW8Num27z2">
    <w:name w:val="WW8Num27z2"/>
    <w:rsid w:val="00A6385C"/>
    <w:rPr>
      <w:rFonts w:ascii="Symbol" w:eastAsia="Times New Roman" w:hAnsi="Symbol" w:cs="Times New Roman"/>
    </w:rPr>
  </w:style>
  <w:style w:type="character" w:customStyle="1" w:styleId="WW8Num27z3">
    <w:name w:val="WW8Num27z3"/>
    <w:rsid w:val="00A6385C"/>
    <w:rPr>
      <w:rFonts w:ascii="Verdana" w:eastAsia="Times New Roman" w:hAnsi="Verdana" w:cs="Times New Roman"/>
    </w:rPr>
  </w:style>
  <w:style w:type="character" w:customStyle="1" w:styleId="WW8Num30z0">
    <w:name w:val="WW8Num30z0"/>
    <w:rsid w:val="00A6385C"/>
    <w:rPr>
      <w:rFonts w:ascii="Symbol" w:hAnsi="Symbol" w:cs="Symbol"/>
    </w:rPr>
  </w:style>
  <w:style w:type="character" w:customStyle="1" w:styleId="WW8Num30z1">
    <w:name w:val="WW8Num30z1"/>
    <w:rsid w:val="00A6385C"/>
    <w:rPr>
      <w:rFonts w:ascii="Courier New" w:hAnsi="Courier New" w:cs="Courier New"/>
    </w:rPr>
  </w:style>
  <w:style w:type="character" w:customStyle="1" w:styleId="WW8Num30z2">
    <w:name w:val="WW8Num30z2"/>
    <w:rsid w:val="00A6385C"/>
    <w:rPr>
      <w:rFonts w:ascii="Wingdings" w:hAnsi="Wingdings" w:cs="Wingdings"/>
    </w:rPr>
  </w:style>
  <w:style w:type="character" w:customStyle="1" w:styleId="WW8Num34z0">
    <w:name w:val="WW8Num34z0"/>
    <w:rsid w:val="00A6385C"/>
    <w:rPr>
      <w:b w:val="0"/>
    </w:rPr>
  </w:style>
  <w:style w:type="character" w:customStyle="1" w:styleId="WW8Num35z0">
    <w:name w:val="WW8Num35z0"/>
    <w:rsid w:val="00A6385C"/>
    <w:rPr>
      <w:rFonts w:eastAsia="Arial"/>
    </w:rPr>
  </w:style>
  <w:style w:type="character" w:customStyle="1" w:styleId="WW8Num36z0">
    <w:name w:val="WW8Num36z0"/>
    <w:rsid w:val="00A6385C"/>
    <w:rPr>
      <w:rFonts w:ascii="Symbol" w:hAnsi="Symbol" w:cs="Symbol"/>
    </w:rPr>
  </w:style>
  <w:style w:type="character" w:customStyle="1" w:styleId="WW8Num36z1">
    <w:name w:val="WW8Num36z1"/>
    <w:rsid w:val="00A6385C"/>
    <w:rPr>
      <w:rFonts w:ascii="Courier New" w:hAnsi="Courier New" w:cs="Courier New"/>
    </w:rPr>
  </w:style>
  <w:style w:type="character" w:customStyle="1" w:styleId="WW8Num36z2">
    <w:name w:val="WW8Num36z2"/>
    <w:rsid w:val="00A6385C"/>
    <w:rPr>
      <w:rFonts w:ascii="Wingdings" w:hAnsi="Wingdings" w:cs="Wingdings"/>
    </w:rPr>
  </w:style>
  <w:style w:type="character" w:customStyle="1" w:styleId="WW8Num37z0">
    <w:name w:val="WW8Num37z0"/>
    <w:rsid w:val="00A6385C"/>
    <w:rPr>
      <w:b w:val="0"/>
    </w:rPr>
  </w:style>
  <w:style w:type="character" w:customStyle="1" w:styleId="WW8Num38z0">
    <w:name w:val="WW8Num38z0"/>
    <w:rsid w:val="00A6385C"/>
    <w:rPr>
      <w:b w:val="0"/>
    </w:rPr>
  </w:style>
  <w:style w:type="character" w:customStyle="1" w:styleId="WW8Num39z0">
    <w:name w:val="WW8Num39z0"/>
    <w:rsid w:val="00A6385C"/>
    <w:rPr>
      <w:b w:val="0"/>
    </w:rPr>
  </w:style>
  <w:style w:type="character" w:customStyle="1" w:styleId="WW8Num41z0">
    <w:name w:val="WW8Num41z0"/>
    <w:rsid w:val="00A6385C"/>
    <w:rPr>
      <w:b w:val="0"/>
    </w:rPr>
  </w:style>
  <w:style w:type="character" w:customStyle="1" w:styleId="WW8Num42z0">
    <w:name w:val="WW8Num42z0"/>
    <w:rsid w:val="00A6385C"/>
    <w:rPr>
      <w:rFonts w:ascii="Symbol" w:hAnsi="Symbol" w:cs="Symbol"/>
    </w:rPr>
  </w:style>
  <w:style w:type="character" w:customStyle="1" w:styleId="WW8Num45z0">
    <w:name w:val="WW8Num45z0"/>
    <w:rsid w:val="00A6385C"/>
    <w:rPr>
      <w:b w:val="0"/>
    </w:rPr>
  </w:style>
  <w:style w:type="character" w:customStyle="1" w:styleId="WW8Num45z1">
    <w:name w:val="WW8Num45z1"/>
    <w:rsid w:val="00A6385C"/>
    <w:rPr>
      <w:rFonts w:ascii="Symbol" w:hAnsi="Symbol" w:cs="Symbol"/>
    </w:rPr>
  </w:style>
  <w:style w:type="character" w:customStyle="1" w:styleId="WW8Num46z0">
    <w:name w:val="WW8Num46z0"/>
    <w:rsid w:val="00A6385C"/>
    <w:rPr>
      <w:rFonts w:ascii="Symbol" w:hAnsi="Symbol" w:cs="Symbol"/>
    </w:rPr>
  </w:style>
  <w:style w:type="character" w:customStyle="1" w:styleId="WW8Num46z2">
    <w:name w:val="WW8Num46z2"/>
    <w:rsid w:val="00A6385C"/>
    <w:rPr>
      <w:rFonts w:ascii="Wingdings" w:hAnsi="Wingdings" w:cs="Wingdings"/>
    </w:rPr>
  </w:style>
  <w:style w:type="character" w:customStyle="1" w:styleId="WW8Num46z4">
    <w:name w:val="WW8Num46z4"/>
    <w:rsid w:val="00A6385C"/>
    <w:rPr>
      <w:rFonts w:ascii="Courier New" w:hAnsi="Courier New" w:cs="Courier New"/>
    </w:rPr>
  </w:style>
  <w:style w:type="character" w:customStyle="1" w:styleId="WW8Num48z1">
    <w:name w:val="WW8Num48z1"/>
    <w:rsid w:val="00A6385C"/>
    <w:rPr>
      <w:rFonts w:ascii="Verdana" w:eastAsia="Times New Roman" w:hAnsi="Verdana" w:cs="Tahoma"/>
    </w:rPr>
  </w:style>
  <w:style w:type="character" w:customStyle="1" w:styleId="WW8Num49z0">
    <w:name w:val="WW8Num49z0"/>
    <w:rsid w:val="00A6385C"/>
    <w:rPr>
      <w:rFonts w:ascii="Verdana" w:hAnsi="Verdana" w:cs="Verdana"/>
      <w:b w:val="0"/>
      <w:sz w:val="20"/>
      <w:szCs w:val="20"/>
    </w:rPr>
  </w:style>
  <w:style w:type="character" w:customStyle="1" w:styleId="WW8Num50z1">
    <w:name w:val="WW8Num50z1"/>
    <w:rsid w:val="00A6385C"/>
    <w:rPr>
      <w:rFonts w:ascii="Wingdings" w:hAnsi="Wingdings" w:cs="Wingdings"/>
    </w:rPr>
  </w:style>
  <w:style w:type="character" w:customStyle="1" w:styleId="WW8Num50z2">
    <w:name w:val="WW8Num50z2"/>
    <w:rsid w:val="00A6385C"/>
    <w:rPr>
      <w:spacing w:val="0"/>
      <w:position w:val="0"/>
      <w:sz w:val="24"/>
      <w:vertAlign w:val="baseline"/>
    </w:rPr>
  </w:style>
  <w:style w:type="character" w:customStyle="1" w:styleId="WW8Num51z0">
    <w:name w:val="WW8Num51z0"/>
    <w:rsid w:val="00A6385C"/>
    <w:rPr>
      <w:rFonts w:ascii="Wingdings" w:hAnsi="Wingdings" w:cs="Wingdings"/>
    </w:rPr>
  </w:style>
  <w:style w:type="character" w:customStyle="1" w:styleId="WW8Num51z1">
    <w:name w:val="WW8Num51z1"/>
    <w:rsid w:val="00A6385C"/>
    <w:rPr>
      <w:rFonts w:ascii="Courier New" w:hAnsi="Courier New" w:cs="Courier New"/>
    </w:rPr>
  </w:style>
  <w:style w:type="character" w:customStyle="1" w:styleId="WW8Num51z3">
    <w:name w:val="WW8Num51z3"/>
    <w:rsid w:val="00A6385C"/>
    <w:rPr>
      <w:rFonts w:ascii="Symbol" w:hAnsi="Symbol" w:cs="Symbol"/>
    </w:rPr>
  </w:style>
  <w:style w:type="character" w:customStyle="1" w:styleId="WW8Num52z0">
    <w:name w:val="WW8Num52z0"/>
    <w:rsid w:val="00A6385C"/>
    <w:rPr>
      <w:b w:val="0"/>
    </w:rPr>
  </w:style>
  <w:style w:type="character" w:customStyle="1" w:styleId="WW8Num53z0">
    <w:name w:val="WW8Num53z0"/>
    <w:rsid w:val="00A6385C"/>
    <w:rPr>
      <w:b/>
      <w:bCs/>
    </w:rPr>
  </w:style>
  <w:style w:type="character" w:customStyle="1" w:styleId="WW8Num54z1">
    <w:name w:val="WW8Num54z1"/>
    <w:rsid w:val="00A6385C"/>
    <w:rPr>
      <w:rFonts w:ascii="Times New Roman" w:eastAsia="Times New Roman" w:hAnsi="Times New Roman" w:cs="Times New Roman"/>
    </w:rPr>
  </w:style>
  <w:style w:type="character" w:customStyle="1" w:styleId="WW8Num57z0">
    <w:name w:val="WW8Num57z0"/>
    <w:rsid w:val="00A6385C"/>
    <w:rPr>
      <w:b w:val="0"/>
    </w:rPr>
  </w:style>
  <w:style w:type="character" w:customStyle="1" w:styleId="WW8Num57z1">
    <w:name w:val="WW8Num57z1"/>
    <w:rsid w:val="00A6385C"/>
    <w:rPr>
      <w:rFonts w:ascii="Symbol" w:hAnsi="Symbol" w:cs="Symbol"/>
    </w:rPr>
  </w:style>
  <w:style w:type="character" w:customStyle="1" w:styleId="WW8Num58z1">
    <w:name w:val="WW8Num58z1"/>
    <w:rsid w:val="00A6385C"/>
    <w:rPr>
      <w:rFonts w:ascii="Symbol" w:hAnsi="Symbol" w:cs="Symbol"/>
    </w:rPr>
  </w:style>
  <w:style w:type="character" w:customStyle="1" w:styleId="WW8Num68z0">
    <w:name w:val="WW8Num68z0"/>
    <w:rsid w:val="00A6385C"/>
    <w:rPr>
      <w:rFonts w:ascii="Symbol" w:hAnsi="Symbol" w:cs="Symbol"/>
    </w:rPr>
  </w:style>
  <w:style w:type="character" w:customStyle="1" w:styleId="WW8Num69z0">
    <w:name w:val="WW8Num69z0"/>
    <w:rsid w:val="00A6385C"/>
    <w:rPr>
      <w:rFonts w:ascii="Tahoma" w:hAnsi="Tahoma" w:cs="Tahoma"/>
      <w:b w:val="0"/>
      <w:i w:val="0"/>
      <w:sz w:val="20"/>
      <w:szCs w:val="20"/>
    </w:rPr>
  </w:style>
  <w:style w:type="character" w:customStyle="1" w:styleId="WW8Num73z0">
    <w:name w:val="WW8Num73z0"/>
    <w:rsid w:val="00A6385C"/>
    <w:rPr>
      <w:b w:val="0"/>
    </w:rPr>
  </w:style>
  <w:style w:type="character" w:customStyle="1" w:styleId="Domylnaczcionkaakapitu1">
    <w:name w:val="Domyślna czcionka akapitu1"/>
    <w:rsid w:val="00A6385C"/>
  </w:style>
  <w:style w:type="character" w:customStyle="1" w:styleId="Odwoaniedokomentarza1">
    <w:name w:val="Odwołanie do komentarza1"/>
    <w:rsid w:val="00A6385C"/>
    <w:rPr>
      <w:sz w:val="16"/>
      <w:szCs w:val="16"/>
    </w:rPr>
  </w:style>
  <w:style w:type="character" w:customStyle="1" w:styleId="content">
    <w:name w:val="content"/>
    <w:rsid w:val="00A6385C"/>
  </w:style>
  <w:style w:type="character" w:customStyle="1" w:styleId="Odwoaniedokomentarza2">
    <w:name w:val="Odwołanie do komentarza2"/>
    <w:rsid w:val="00A6385C"/>
    <w:rPr>
      <w:sz w:val="16"/>
      <w:szCs w:val="16"/>
    </w:rPr>
  </w:style>
  <w:style w:type="character" w:customStyle="1" w:styleId="Odwoaniedokomentarza3">
    <w:name w:val="Odwołanie do komentarza3"/>
    <w:rsid w:val="00A6385C"/>
    <w:rPr>
      <w:sz w:val="16"/>
      <w:szCs w:val="16"/>
    </w:rPr>
  </w:style>
  <w:style w:type="character" w:customStyle="1" w:styleId="TekstkomentarzaZnak1">
    <w:name w:val="Tekst komentarza Znak1"/>
    <w:rsid w:val="00A6385C"/>
    <w:rPr>
      <w:rFonts w:ascii="Garamond" w:hAnsi="Garamond" w:cs="Garamond"/>
    </w:rPr>
  </w:style>
  <w:style w:type="paragraph" w:customStyle="1" w:styleId="Nagwek50">
    <w:name w:val="Nagłówek5"/>
    <w:basedOn w:val="Normalny"/>
    <w:next w:val="Podtytu"/>
    <w:rsid w:val="00A6385C"/>
    <w:pPr>
      <w:suppressAutoHyphens/>
      <w:jc w:val="center"/>
    </w:pPr>
    <w:rPr>
      <w:b/>
      <w:szCs w:val="20"/>
      <w:lang w:eastAsia="zh-CN"/>
    </w:rPr>
  </w:style>
  <w:style w:type="paragraph" w:customStyle="1" w:styleId="Indeks">
    <w:name w:val="Indeks"/>
    <w:basedOn w:val="Normalny"/>
    <w:rsid w:val="00A6385C"/>
    <w:pPr>
      <w:suppressLineNumbers/>
      <w:suppressAutoHyphens/>
    </w:pPr>
    <w:rPr>
      <w:rFonts w:ascii="Garamond" w:hAnsi="Garamond" w:cs="Mangal"/>
      <w:sz w:val="26"/>
      <w:szCs w:val="16"/>
      <w:lang w:eastAsia="zh-CN"/>
    </w:rPr>
  </w:style>
  <w:style w:type="paragraph" w:customStyle="1" w:styleId="Nagwek40">
    <w:name w:val="Nagłówek4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4">
    <w:name w:val="Podpis4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30">
    <w:name w:val="Nagłówek3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3">
    <w:name w:val="Podpis3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A6385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A6385C"/>
    <w:pPr>
      <w:suppressLineNumbers/>
      <w:suppressAutoHyphens/>
      <w:spacing w:before="120" w:after="120"/>
    </w:pPr>
    <w:rPr>
      <w:rFonts w:ascii="Garamond" w:hAnsi="Garamond" w:cs="Mangal"/>
      <w:i/>
      <w:iCs/>
      <w:lang w:eastAsia="zh-CN"/>
    </w:rPr>
  </w:style>
  <w:style w:type="paragraph" w:customStyle="1" w:styleId="Tekstpodstawowy310">
    <w:name w:val="Tekst podstawowy 31"/>
    <w:basedOn w:val="Normalny"/>
    <w:rsid w:val="00A6385C"/>
    <w:pPr>
      <w:suppressAutoHyphens/>
      <w:jc w:val="center"/>
    </w:pPr>
    <w:rPr>
      <w:rFonts w:ascii="Garamond" w:hAnsi="Garamond" w:cs="Garamond"/>
      <w:b/>
      <w:sz w:val="52"/>
      <w:szCs w:val="16"/>
      <w:lang w:eastAsia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1">
    <w:name w:val="Nagłówek Znak1"/>
    <w:rsid w:val="00A6385C"/>
    <w:rPr>
      <w:lang w:eastAsia="zh-CN"/>
    </w:rPr>
  </w:style>
  <w:style w:type="character" w:customStyle="1" w:styleId="StopkaZnak1">
    <w:name w:val="Stopka Znak1"/>
    <w:rsid w:val="00A6385C"/>
    <w:rPr>
      <w:lang w:eastAsia="zh-CN"/>
    </w:rPr>
  </w:style>
  <w:style w:type="paragraph" w:customStyle="1" w:styleId="Tekstpodstawowy22">
    <w:name w:val="Tekst podstawowy 22"/>
    <w:basedOn w:val="Normalny"/>
    <w:rsid w:val="00A6385C"/>
    <w:pPr>
      <w:suppressAutoHyphens/>
      <w:jc w:val="both"/>
    </w:pPr>
    <w:rPr>
      <w:rFonts w:ascii="Tahoma" w:hAnsi="Tahoma" w:cs="Tahoma"/>
      <w:sz w:val="22"/>
      <w:szCs w:val="16"/>
      <w:lang w:eastAsia="zh-CN"/>
    </w:rPr>
  </w:style>
  <w:style w:type="paragraph" w:customStyle="1" w:styleId="Lista-kontynuacja1">
    <w:name w:val="Lista - kontynuacja1"/>
    <w:basedOn w:val="Normalny"/>
    <w:rsid w:val="00A6385C"/>
    <w:pPr>
      <w:suppressAutoHyphens/>
      <w:spacing w:after="120"/>
      <w:ind w:left="360"/>
    </w:pPr>
    <w:rPr>
      <w:rFonts w:ascii="Garamond" w:hAnsi="Garamond" w:cs="Garamond"/>
      <w:sz w:val="26"/>
      <w:szCs w:val="16"/>
      <w:lang w:eastAsia="zh-CN"/>
    </w:rPr>
  </w:style>
  <w:style w:type="paragraph" w:customStyle="1" w:styleId="Lista-kontynuacja21">
    <w:name w:val="Lista - kontynuacja 21"/>
    <w:basedOn w:val="Lista-kontynuacja1"/>
    <w:rsid w:val="00A6385C"/>
    <w:pPr>
      <w:numPr>
        <w:numId w:val="3"/>
      </w:numPr>
      <w:spacing w:after="160"/>
      <w:ind w:left="1080"/>
    </w:pPr>
    <w:rPr>
      <w:sz w:val="24"/>
      <w:szCs w:val="20"/>
    </w:rPr>
  </w:style>
  <w:style w:type="paragraph" w:customStyle="1" w:styleId="Tekstkomentarza1">
    <w:name w:val="Tekst komentarza1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Legenda1">
    <w:name w:val="Legenda1"/>
    <w:basedOn w:val="Normalny"/>
    <w:next w:val="Normalny"/>
    <w:rsid w:val="00A6385C"/>
    <w:pPr>
      <w:suppressAutoHyphens/>
      <w:spacing w:before="120" w:after="120"/>
    </w:pPr>
    <w:rPr>
      <w:b/>
      <w:sz w:val="20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A6385C"/>
    <w:pPr>
      <w:suppressAutoHyphens/>
      <w:ind w:firstLine="709"/>
      <w:jc w:val="both"/>
    </w:pPr>
    <w:rPr>
      <w:rFonts w:ascii="Tahoma" w:hAnsi="Tahoma" w:cs="Tahoma"/>
      <w:sz w:val="20"/>
      <w:szCs w:val="16"/>
      <w:lang w:eastAsia="zh-CN"/>
    </w:rPr>
  </w:style>
  <w:style w:type="character" w:customStyle="1" w:styleId="TekstkomentarzaZnak2">
    <w:name w:val="Tekst komentarza Znak2"/>
    <w:uiPriority w:val="99"/>
    <w:semiHidden/>
    <w:rsid w:val="00A6385C"/>
    <w:rPr>
      <w:rFonts w:ascii="Garamond" w:hAnsi="Garamond" w:cs="Garamond"/>
      <w:lang w:eastAsia="zh-CN"/>
    </w:rPr>
  </w:style>
  <w:style w:type="character" w:customStyle="1" w:styleId="TematkomentarzaZnak1">
    <w:name w:val="Temat komentarza Znak1"/>
    <w:rsid w:val="00A6385C"/>
    <w:rPr>
      <w:rFonts w:ascii="Garamond" w:hAnsi="Garamond" w:cs="Garamond"/>
      <w:b/>
      <w:bCs/>
      <w:lang w:eastAsia="zh-CN"/>
    </w:rPr>
  </w:style>
  <w:style w:type="paragraph" w:customStyle="1" w:styleId="Tekstpodstawowywcity310">
    <w:name w:val="Tekst podstawowy wcięty 31"/>
    <w:basedOn w:val="Normalny"/>
    <w:rsid w:val="00A6385C"/>
    <w:pPr>
      <w:tabs>
        <w:tab w:val="left" w:pos="567"/>
      </w:tabs>
      <w:suppressAutoHyphens/>
      <w:ind w:left="567" w:hanging="567"/>
      <w:jc w:val="both"/>
    </w:pPr>
    <w:rPr>
      <w:rFonts w:ascii="Tahoma" w:hAnsi="Tahoma" w:cs="Tahoma"/>
      <w:sz w:val="20"/>
      <w:szCs w:val="20"/>
      <w:lang w:eastAsia="zh-CN"/>
    </w:rPr>
  </w:style>
  <w:style w:type="paragraph" w:customStyle="1" w:styleId="Blockquote">
    <w:name w:val="Blockquote"/>
    <w:basedOn w:val="Normalny"/>
    <w:rsid w:val="00A6385C"/>
    <w:pPr>
      <w:widowControl w:val="0"/>
      <w:suppressAutoHyphens/>
      <w:spacing w:before="100" w:after="100"/>
      <w:ind w:left="360" w:right="360"/>
    </w:pPr>
    <w:rPr>
      <w:szCs w:val="16"/>
      <w:lang w:eastAsia="zh-CN"/>
    </w:rPr>
  </w:style>
  <w:style w:type="paragraph" w:customStyle="1" w:styleId="Mapadokumentu1">
    <w:name w:val="Mapa dokumentu1"/>
    <w:basedOn w:val="Normalny"/>
    <w:rsid w:val="00A6385C"/>
    <w:pPr>
      <w:shd w:val="clear" w:color="auto" w:fill="000080"/>
      <w:suppressAutoHyphens/>
    </w:pPr>
    <w:rPr>
      <w:rFonts w:ascii="Tahoma" w:hAnsi="Tahoma" w:cs="Tahoma"/>
      <w:sz w:val="26"/>
      <w:szCs w:val="16"/>
      <w:lang w:eastAsia="zh-CN"/>
    </w:rPr>
  </w:style>
  <w:style w:type="paragraph" w:customStyle="1" w:styleId="pkt">
    <w:name w:val="pkt"/>
    <w:basedOn w:val="Normalny"/>
    <w:rsid w:val="00A6385C"/>
    <w:pPr>
      <w:suppressAutoHyphens/>
      <w:spacing w:before="60" w:after="60"/>
      <w:ind w:left="851" w:hanging="295"/>
      <w:jc w:val="both"/>
    </w:pPr>
    <w:rPr>
      <w:szCs w:val="16"/>
      <w:lang w:eastAsia="zh-CN"/>
    </w:rPr>
  </w:style>
  <w:style w:type="paragraph" w:customStyle="1" w:styleId="pkt1">
    <w:name w:val="pkt1"/>
    <w:basedOn w:val="pkt"/>
    <w:rsid w:val="00A6385C"/>
    <w:pPr>
      <w:ind w:left="850" w:hanging="425"/>
    </w:pPr>
  </w:style>
  <w:style w:type="paragraph" w:customStyle="1" w:styleId="Zwykytekst1">
    <w:name w:val="Zwykły tekst1"/>
    <w:basedOn w:val="Normalny"/>
    <w:rsid w:val="00A6385C"/>
    <w:pPr>
      <w:suppressAutoHyphens/>
    </w:pPr>
    <w:rPr>
      <w:rFonts w:ascii="Courier New" w:hAnsi="Courier New" w:cs="Courier New"/>
      <w:sz w:val="20"/>
      <w:szCs w:val="16"/>
      <w:lang w:eastAsia="zh-CN"/>
    </w:rPr>
  </w:style>
  <w:style w:type="paragraph" w:customStyle="1" w:styleId="Normalny1">
    <w:name w:val="Normalny1"/>
    <w:rsid w:val="00A6385C"/>
    <w:pPr>
      <w:suppressAutoHyphens/>
      <w:spacing w:line="100" w:lineRule="atLeast"/>
    </w:pPr>
    <w:rPr>
      <w:rFonts w:eastAsia="Arial"/>
      <w:color w:val="000000"/>
      <w:kern w:val="1"/>
      <w:sz w:val="24"/>
      <w:szCs w:val="24"/>
      <w:lang w:eastAsia="zh-CN"/>
    </w:rPr>
  </w:style>
  <w:style w:type="paragraph" w:customStyle="1" w:styleId="Tekstpodstawowy210">
    <w:name w:val="Tekst podstawowy 21"/>
    <w:basedOn w:val="Normalny"/>
    <w:rsid w:val="00A6385C"/>
    <w:pPr>
      <w:suppressAutoHyphens/>
      <w:jc w:val="both"/>
    </w:pPr>
    <w:rPr>
      <w:szCs w:val="20"/>
      <w:lang w:eastAsia="zh-CN"/>
    </w:rPr>
  </w:style>
  <w:style w:type="paragraph" w:customStyle="1" w:styleId="Zawartotabeli">
    <w:name w:val="Zawartość tabeli"/>
    <w:basedOn w:val="Normalny"/>
    <w:rsid w:val="00A6385C"/>
    <w:pPr>
      <w:widowControl w:val="0"/>
      <w:suppressLineNumbers/>
      <w:suppressAutoHyphens/>
    </w:pPr>
    <w:rPr>
      <w:rFonts w:ascii="Liberation Serif" w:eastAsia="Liberation Serif" w:hAnsi="Liberation Serif" w:cs="Lohit Hindi"/>
      <w:kern w:val="1"/>
      <w:lang w:eastAsia="zh-CN" w:bidi="hi-IN"/>
    </w:rPr>
  </w:style>
  <w:style w:type="paragraph" w:customStyle="1" w:styleId="Tekstkomentarza2">
    <w:name w:val="Tekst komentarza2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Tekstkomentarza3">
    <w:name w:val="Tekst komentarza3"/>
    <w:basedOn w:val="Normalny"/>
    <w:rsid w:val="00A6385C"/>
    <w:pPr>
      <w:suppressAutoHyphens/>
    </w:pPr>
    <w:rPr>
      <w:rFonts w:ascii="Garamond" w:hAnsi="Garamond" w:cs="Garamond"/>
      <w:sz w:val="20"/>
      <w:szCs w:val="20"/>
      <w:lang w:eastAsia="zh-CN"/>
    </w:rPr>
  </w:style>
  <w:style w:type="paragraph" w:customStyle="1" w:styleId="font5">
    <w:name w:val="font5"/>
    <w:basedOn w:val="Normalny"/>
    <w:rsid w:val="00A6385C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font6">
    <w:name w:val="font6"/>
    <w:basedOn w:val="Normalny"/>
    <w:rsid w:val="00A6385C"/>
    <w:pPr>
      <w:spacing w:before="100" w:beforeAutospacing="1" w:after="100" w:afterAutospacing="1"/>
    </w:pPr>
    <w:rPr>
      <w:rFonts w:ascii="Verdana" w:hAnsi="Verdana"/>
      <w:i/>
      <w:iCs/>
      <w:sz w:val="16"/>
      <w:szCs w:val="16"/>
    </w:rPr>
  </w:style>
  <w:style w:type="paragraph" w:customStyle="1" w:styleId="xl72">
    <w:name w:val="xl72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73">
    <w:name w:val="xl73"/>
    <w:basedOn w:val="Normalny"/>
    <w:rsid w:val="00A6385C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4">
    <w:name w:val="xl74"/>
    <w:basedOn w:val="Normalny"/>
    <w:rsid w:val="00A6385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5">
    <w:name w:val="xl75"/>
    <w:basedOn w:val="Normalny"/>
    <w:rsid w:val="00A6385C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6">
    <w:name w:val="xl76"/>
    <w:basedOn w:val="Normalny"/>
    <w:rsid w:val="00A6385C"/>
    <w:pPr>
      <w:shd w:val="clear" w:color="C0C0C0" w:fill="FFCC99"/>
      <w:spacing w:before="100" w:beforeAutospacing="1" w:after="100" w:afterAutospacing="1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8">
    <w:name w:val="xl78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CCCCFF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79">
    <w:name w:val="xl79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0">
    <w:name w:val="xl80"/>
    <w:basedOn w:val="Normalny"/>
    <w:rsid w:val="00A6385C"/>
    <w:pPr>
      <w:shd w:val="clear" w:color="C0C0C0" w:fill="FFCC99"/>
      <w:spacing w:before="100" w:beforeAutospacing="1" w:after="100" w:afterAutospacing="1"/>
      <w:textAlignment w:val="center"/>
    </w:pPr>
    <w:rPr>
      <w:rFonts w:ascii="Verdana" w:hAnsi="Verdana"/>
      <w:b/>
      <w:bCs/>
    </w:rPr>
  </w:style>
  <w:style w:type="paragraph" w:customStyle="1" w:styleId="xl81">
    <w:name w:val="xl81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2">
    <w:name w:val="xl82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3">
    <w:name w:val="xl83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4">
    <w:name w:val="xl84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5">
    <w:name w:val="xl8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6">
    <w:name w:val="xl8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87">
    <w:name w:val="xl8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88">
    <w:name w:val="xl88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89">
    <w:name w:val="xl89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0">
    <w:name w:val="xl9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1">
    <w:name w:val="xl9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2">
    <w:name w:val="xl92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93">
    <w:name w:val="xl93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94">
    <w:name w:val="xl9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5">
    <w:name w:val="xl9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96">
    <w:name w:val="xl9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7">
    <w:name w:val="xl9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8">
    <w:name w:val="xl98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99">
    <w:name w:val="xl99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00">
    <w:name w:val="xl10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01">
    <w:name w:val="xl101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2">
    <w:name w:val="xl102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03">
    <w:name w:val="xl103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4">
    <w:name w:val="xl10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5">
    <w:name w:val="xl10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6">
    <w:name w:val="xl106"/>
    <w:basedOn w:val="Normalny"/>
    <w:rsid w:val="00A6385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7">
    <w:name w:val="xl107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08">
    <w:name w:val="xl108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09">
    <w:name w:val="xl109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0">
    <w:name w:val="xl110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1">
    <w:name w:val="xl11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2">
    <w:name w:val="xl112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13">
    <w:name w:val="xl113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4">
    <w:name w:val="xl114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15">
    <w:name w:val="xl115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6">
    <w:name w:val="xl116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7">
    <w:name w:val="xl117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8">
    <w:name w:val="xl118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19">
    <w:name w:val="xl119"/>
    <w:basedOn w:val="Normalny"/>
    <w:rsid w:val="00A6385C"/>
    <w:pPr>
      <w:pBdr>
        <w:top w:val="double" w:sz="6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0">
    <w:name w:val="xl120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1">
    <w:name w:val="xl12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2">
    <w:name w:val="xl122"/>
    <w:basedOn w:val="Normalny"/>
    <w:rsid w:val="00A6385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3">
    <w:name w:val="xl123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4">
    <w:name w:val="xl12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5">
    <w:name w:val="xl125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6">
    <w:name w:val="xl126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7">
    <w:name w:val="xl127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28">
    <w:name w:val="xl12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29">
    <w:name w:val="xl12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0">
    <w:name w:val="xl130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1">
    <w:name w:val="xl131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2">
    <w:name w:val="xl132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3">
    <w:name w:val="xl133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34">
    <w:name w:val="xl134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35">
    <w:name w:val="xl135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6">
    <w:name w:val="xl136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137">
    <w:name w:val="xl137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38">
    <w:name w:val="xl138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39">
    <w:name w:val="xl13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40">
    <w:name w:val="xl140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1">
    <w:name w:val="xl141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2">
    <w:name w:val="xl142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3">
    <w:name w:val="xl143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144">
    <w:name w:val="xl14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145">
    <w:name w:val="xl145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6">
    <w:name w:val="xl146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7">
    <w:name w:val="xl147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48">
    <w:name w:val="xl148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49">
    <w:name w:val="xl149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0">
    <w:name w:val="xl150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1">
    <w:name w:val="xl151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2">
    <w:name w:val="xl152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FFFF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3">
    <w:name w:val="xl153"/>
    <w:basedOn w:val="Normalny"/>
    <w:rsid w:val="00A6385C"/>
    <w:pPr>
      <w:pBdr>
        <w:top w:val="single" w:sz="4" w:space="0" w:color="000000"/>
        <w:left w:val="single" w:sz="8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4">
    <w:name w:val="xl154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55">
    <w:name w:val="xl155"/>
    <w:basedOn w:val="Normalny"/>
    <w:rsid w:val="00A6385C"/>
    <w:pPr>
      <w:pBdr>
        <w:top w:val="double" w:sz="6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6">
    <w:name w:val="xl156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7">
    <w:name w:val="xl157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58">
    <w:name w:val="xl158"/>
    <w:basedOn w:val="Normalny"/>
    <w:rsid w:val="00A6385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59">
    <w:name w:val="xl159"/>
    <w:basedOn w:val="Normalny"/>
    <w:rsid w:val="00A6385C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  <w:sz w:val="16"/>
      <w:szCs w:val="16"/>
    </w:rPr>
  </w:style>
  <w:style w:type="paragraph" w:customStyle="1" w:styleId="xl160">
    <w:name w:val="xl160"/>
    <w:basedOn w:val="Normalny"/>
    <w:rsid w:val="00A6385C"/>
    <w:pPr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1">
    <w:name w:val="xl161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2">
    <w:name w:val="xl162"/>
    <w:basedOn w:val="Normalny"/>
    <w:rsid w:val="00A6385C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3">
    <w:name w:val="xl163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4">
    <w:name w:val="xl164"/>
    <w:basedOn w:val="Normalny"/>
    <w:rsid w:val="00A6385C"/>
    <w:pPr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99CC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5">
    <w:name w:val="xl165"/>
    <w:basedOn w:val="Normalny"/>
    <w:rsid w:val="00A6385C"/>
    <w:pPr>
      <w:pBdr>
        <w:top w:val="double" w:sz="6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6">
    <w:name w:val="xl166"/>
    <w:basedOn w:val="Normalny"/>
    <w:rsid w:val="00A6385C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7">
    <w:name w:val="xl167"/>
    <w:basedOn w:val="Normalny"/>
    <w:rsid w:val="00A6385C"/>
    <w:pPr>
      <w:pBdr>
        <w:top w:val="single" w:sz="4" w:space="0" w:color="auto"/>
        <w:left w:val="single" w:sz="8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8">
    <w:name w:val="xl16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69">
    <w:name w:val="xl169"/>
    <w:basedOn w:val="Normalny"/>
    <w:rsid w:val="00A6385C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0">
    <w:name w:val="xl170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1">
    <w:name w:val="xl171"/>
    <w:basedOn w:val="Normalny"/>
    <w:rsid w:val="00A6385C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2">
    <w:name w:val="xl172"/>
    <w:basedOn w:val="Normalny"/>
    <w:rsid w:val="00A63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73">
    <w:name w:val="xl173"/>
    <w:basedOn w:val="Normalny"/>
    <w:rsid w:val="00A6385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4">
    <w:name w:val="xl174"/>
    <w:basedOn w:val="Normalny"/>
    <w:rsid w:val="00A6385C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75">
    <w:name w:val="xl175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6">
    <w:name w:val="xl176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7">
    <w:name w:val="xl177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FFFF00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78">
    <w:name w:val="xl178"/>
    <w:basedOn w:val="Normalny"/>
    <w:rsid w:val="00A6385C"/>
    <w:pPr>
      <w:pBdr>
        <w:top w:val="double" w:sz="6" w:space="0" w:color="000000"/>
        <w:bottom w:val="double" w:sz="6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79">
    <w:name w:val="xl179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0">
    <w:name w:val="xl180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</w:pBdr>
      <w:shd w:val="clear" w:color="33CCCC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  <w:sz w:val="16"/>
      <w:szCs w:val="16"/>
    </w:rPr>
  </w:style>
  <w:style w:type="paragraph" w:customStyle="1" w:styleId="xl181">
    <w:name w:val="xl181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0000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2">
    <w:name w:val="xl182"/>
    <w:basedOn w:val="Normalny"/>
    <w:rsid w:val="00A6385C"/>
    <w:pPr>
      <w:pBdr>
        <w:top w:val="double" w:sz="6" w:space="0" w:color="000000"/>
        <w:bottom w:val="double" w:sz="6" w:space="0" w:color="000000"/>
        <w:right w:val="single" w:sz="8" w:space="0" w:color="000000"/>
      </w:pBdr>
      <w:shd w:val="clear" w:color="000000" w:fill="99CC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3">
    <w:name w:val="xl183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4">
    <w:name w:val="xl184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185">
    <w:name w:val="xl185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6">
    <w:name w:val="xl186"/>
    <w:basedOn w:val="Normalny"/>
    <w:rsid w:val="00A6385C"/>
    <w:pPr>
      <w:pBdr>
        <w:top w:val="double" w:sz="6" w:space="0" w:color="auto"/>
        <w:bottom w:val="double" w:sz="6" w:space="0" w:color="auto"/>
        <w:right w:val="single" w:sz="8" w:space="0" w:color="000000"/>
      </w:pBdr>
      <w:shd w:val="clear" w:color="000000" w:fill="CCFFCC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87">
    <w:name w:val="xl187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8">
    <w:name w:val="xl188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89">
    <w:name w:val="xl189"/>
    <w:basedOn w:val="Normalny"/>
    <w:rsid w:val="00A6385C"/>
    <w:pPr>
      <w:pBdr>
        <w:top w:val="double" w:sz="6" w:space="0" w:color="auto"/>
        <w:left w:val="single" w:sz="8" w:space="0" w:color="000000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0">
    <w:name w:val="xl190"/>
    <w:basedOn w:val="Normalny"/>
    <w:rsid w:val="00A6385C"/>
    <w:pPr>
      <w:pBdr>
        <w:top w:val="double" w:sz="6" w:space="0" w:color="auto"/>
        <w:bottom w:val="double" w:sz="6" w:space="0" w:color="auto"/>
      </w:pBdr>
      <w:shd w:val="clear" w:color="000000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1">
    <w:name w:val="xl191"/>
    <w:basedOn w:val="Normalny"/>
    <w:rsid w:val="00A6385C"/>
    <w:pPr>
      <w:pBdr>
        <w:top w:val="double" w:sz="6" w:space="0" w:color="000000"/>
        <w:bottom w:val="double" w:sz="6" w:space="0" w:color="000000"/>
      </w:pBdr>
      <w:shd w:val="clear" w:color="CCCCFF" w:fill="99CCFF"/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2">
    <w:name w:val="xl192"/>
    <w:basedOn w:val="Normalny"/>
    <w:rsid w:val="00A6385C"/>
    <w:pPr>
      <w:pBdr>
        <w:top w:val="double" w:sz="6" w:space="0" w:color="000000"/>
        <w:left w:val="single" w:sz="8" w:space="0" w:color="000000"/>
        <w:bottom w:val="double" w:sz="6" w:space="0" w:color="000000"/>
        <w:right w:val="single" w:sz="8" w:space="0" w:color="000000"/>
      </w:pBdr>
      <w:shd w:val="clear" w:color="CCFFFF" w:fill="99CC0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ny"/>
    <w:rsid w:val="00A6385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3">
    <w:name w:val="xl193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4">
    <w:name w:val="xl194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5">
    <w:name w:val="xl195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6">
    <w:name w:val="xl196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7">
    <w:name w:val="xl197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198">
    <w:name w:val="xl198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199">
    <w:name w:val="xl199"/>
    <w:basedOn w:val="Normalny"/>
    <w:rsid w:val="00A638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hAnsi="Comic Sans MS"/>
      <w:color w:val="000000"/>
    </w:rPr>
  </w:style>
  <w:style w:type="paragraph" w:customStyle="1" w:styleId="xl200">
    <w:name w:val="xl200"/>
    <w:basedOn w:val="Normalny"/>
    <w:rsid w:val="00A6385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1">
    <w:name w:val="xl201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2">
    <w:name w:val="xl202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3">
    <w:name w:val="xl203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4">
    <w:name w:val="xl204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5">
    <w:name w:val="xl205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6">
    <w:name w:val="xl206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7">
    <w:name w:val="xl207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208">
    <w:name w:val="xl208"/>
    <w:basedOn w:val="Normalny"/>
    <w:rsid w:val="00A6385C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09">
    <w:name w:val="xl209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0">
    <w:name w:val="xl210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1">
    <w:name w:val="xl211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2">
    <w:name w:val="xl212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3">
    <w:name w:val="xl213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214">
    <w:name w:val="xl214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215">
    <w:name w:val="xl215"/>
    <w:basedOn w:val="Normalny"/>
    <w:rsid w:val="00A6385C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16">
    <w:name w:val="xl216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9" w:color="000000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Verdana" w:hAnsi="Verdana"/>
      <w:sz w:val="16"/>
      <w:szCs w:val="16"/>
    </w:rPr>
  </w:style>
  <w:style w:type="paragraph" w:customStyle="1" w:styleId="xl217">
    <w:name w:val="xl217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18">
    <w:name w:val="xl218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19">
    <w:name w:val="xl219"/>
    <w:basedOn w:val="Normalny"/>
    <w:rsid w:val="00A6385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0">
    <w:name w:val="xl220"/>
    <w:basedOn w:val="Normalny"/>
    <w:rsid w:val="00A6385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1">
    <w:name w:val="xl221"/>
    <w:basedOn w:val="Normalny"/>
    <w:rsid w:val="00A6385C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2">
    <w:name w:val="xl222"/>
    <w:basedOn w:val="Normalny"/>
    <w:rsid w:val="00A6385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3">
    <w:name w:val="xl223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4">
    <w:name w:val="xl224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5">
    <w:name w:val="xl225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6">
    <w:name w:val="xl226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7">
    <w:name w:val="xl227"/>
    <w:basedOn w:val="Normalny"/>
    <w:rsid w:val="00A6385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28">
    <w:name w:val="xl228"/>
    <w:basedOn w:val="Normalny"/>
    <w:rsid w:val="00A6385C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29">
    <w:name w:val="xl229"/>
    <w:basedOn w:val="Normalny"/>
    <w:rsid w:val="00A6385C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30">
    <w:name w:val="xl230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1">
    <w:name w:val="xl231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2">
    <w:name w:val="xl232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3">
    <w:name w:val="xl233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4">
    <w:name w:val="xl234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5">
    <w:name w:val="xl235"/>
    <w:basedOn w:val="Normalny"/>
    <w:rsid w:val="00A6385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36">
    <w:name w:val="xl236"/>
    <w:basedOn w:val="Normalny"/>
    <w:rsid w:val="00A6385C"/>
    <w:pPr>
      <w:pBdr>
        <w:left w:val="single" w:sz="4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37">
    <w:name w:val="xl237"/>
    <w:basedOn w:val="Normalny"/>
    <w:rsid w:val="00A6385C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38">
    <w:name w:val="xl238"/>
    <w:basedOn w:val="Normalny"/>
    <w:rsid w:val="00A6385C"/>
    <w:pPr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39">
    <w:name w:val="xl239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40">
    <w:name w:val="xl240"/>
    <w:basedOn w:val="Normalny"/>
    <w:rsid w:val="00A6385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41">
    <w:name w:val="xl241"/>
    <w:basedOn w:val="Normalny"/>
    <w:rsid w:val="00A6385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  <w:rPr>
      <w:rFonts w:ascii="Verdana" w:hAnsi="Verdana"/>
      <w:b/>
      <w:bCs/>
      <w:i/>
      <w:iCs/>
      <w:sz w:val="16"/>
      <w:szCs w:val="16"/>
    </w:rPr>
  </w:style>
  <w:style w:type="paragraph" w:customStyle="1" w:styleId="xl242">
    <w:name w:val="xl242"/>
    <w:basedOn w:val="Normalny"/>
    <w:rsid w:val="00A6385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243">
    <w:name w:val="xl243"/>
    <w:basedOn w:val="Normalny"/>
    <w:rsid w:val="00A6385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Normalny"/>
    <w:rsid w:val="00A6385C"/>
    <w:pPr>
      <w:spacing w:before="100" w:beforeAutospacing="1" w:after="100" w:afterAutospacing="1"/>
      <w:textAlignment w:val="center"/>
    </w:pPr>
    <w:rPr>
      <w:rFonts w:ascii="Verdana" w:hAnsi="Verdana"/>
      <w:b/>
      <w:bCs/>
      <w:sz w:val="18"/>
      <w:szCs w:val="18"/>
    </w:rPr>
  </w:style>
  <w:style w:type="paragraph" w:customStyle="1" w:styleId="Akapitzlist2">
    <w:name w:val="Akapit z listą2"/>
    <w:basedOn w:val="Normalny"/>
    <w:rsid w:val="004B420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20">
    <w:name w:val="Akapit z listą2"/>
    <w:basedOn w:val="Normalny"/>
    <w:rsid w:val="003D51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rsid w:val="005821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821D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FD5308"/>
    <w:pPr>
      <w:widowControl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ar-SA" w:bidi="ar-SA"/>
    </w:rPr>
  </w:style>
  <w:style w:type="paragraph" w:customStyle="1" w:styleId="western">
    <w:name w:val="western"/>
    <w:basedOn w:val="Normalny"/>
    <w:rsid w:val="00FD5308"/>
    <w:pPr>
      <w:spacing w:before="100" w:beforeAutospacing="1" w:after="100" w:afterAutospacing="1" w:line="340" w:lineRule="atLeast"/>
      <w:ind w:right="-590"/>
    </w:pPr>
    <w:rPr>
      <w:sz w:val="28"/>
      <w:szCs w:val="28"/>
    </w:rPr>
  </w:style>
  <w:style w:type="paragraph" w:customStyle="1" w:styleId="Textbody">
    <w:name w:val="Text body"/>
    <w:basedOn w:val="Normalny"/>
    <w:rsid w:val="00FD5308"/>
    <w:pPr>
      <w:widowControl w:val="0"/>
      <w:autoSpaceDN w:val="0"/>
      <w:spacing w:before="9" w:line="360" w:lineRule="atLeast"/>
      <w:jc w:val="both"/>
      <w:textAlignment w:val="baseline"/>
    </w:pPr>
    <w:rPr>
      <w:kern w:val="3"/>
      <w:sz w:val="28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8ADB5-040C-4E48-9468-F8FA5AB7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561</Words>
  <Characters>3873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Kraków, dnia 19</vt:lpstr>
    </vt:vector>
  </TitlesOfParts>
  <Company/>
  <LinksUpToDate>false</LinksUpToDate>
  <CharactersWithSpaces>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Kraków, dnia 19</dc:title>
  <dc:subject/>
  <dc:creator>Mateusz</dc:creator>
  <cp:keywords/>
  <cp:lastModifiedBy>Mateusz Banaś</cp:lastModifiedBy>
  <cp:revision>14</cp:revision>
  <cp:lastPrinted>2025-07-01T11:54:00Z</cp:lastPrinted>
  <dcterms:created xsi:type="dcterms:W3CDTF">2025-05-09T08:45:00Z</dcterms:created>
  <dcterms:modified xsi:type="dcterms:W3CDTF">2025-10-03T09:51:00Z</dcterms:modified>
</cp:coreProperties>
</file>